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before="41"/>
        <w:ind w:right="0" w:firstLine="2240" w:firstLineChars="700"/>
        <w:jc w:val="both"/>
        <w:rPr>
          <w:rFonts w:ascii="Times New Roman" w:eastAsia="黑体" w:hAnsi="Times New Roman" w:cs="Times New Roman" w:hint="default"/>
          <w:sz w:val="32"/>
          <w:lang w:val="en-US"/>
        </w:rPr>
      </w:pPr>
      <w:r>
        <w:rPr>
          <w:rFonts w:ascii="Times New Roman" w:eastAsia="黑体" w:hAnsi="Times New Roman" w:cs="Times New Roman" w:hint="default"/>
          <w:sz w:val="32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11036300</wp:posOffset>
            </wp:positionH>
            <wp:positionV relativeFrom="topMargin">
              <wp:posOffset>10617200</wp:posOffset>
            </wp:positionV>
            <wp:extent cx="330200" cy="292100"/>
            <wp:wrapNone/>
            <wp:docPr id="10008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26118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>
        <w:rPr>
          <w:rFonts w:ascii="Times New Roman" w:eastAsia="黑体" w:hAnsi="Times New Roman" w:cs="Times New Roman" w:hint="default"/>
          <w:sz w:val="32"/>
          <w:lang w:eastAsia="zh-CN"/>
        </w:rPr>
        <w:t>武汉</w:t>
      </w:r>
      <w:r>
        <w:rPr>
          <w:rFonts w:ascii="Times New Roman" w:eastAsia="黑体" w:hAnsi="Times New Roman" w:cs="Times New Roman" w:hint="default"/>
          <w:sz w:val="32"/>
        </w:rPr>
        <w:t xml:space="preserve">2019-2020 </w:t>
      </w:r>
      <w:r>
        <w:rPr>
          <w:rFonts w:ascii="Times New Roman" w:eastAsia="黑体" w:hAnsi="Times New Roman" w:cs="Times New Roman" w:hint="default"/>
          <w:sz w:val="32"/>
          <w:lang w:eastAsia="zh-CN"/>
        </w:rPr>
        <w:t>中考四月模拟训练卷</w:t>
      </w:r>
      <w:r>
        <w:rPr>
          <w:rFonts w:ascii="Times New Roman" w:eastAsia="黑体" w:hAnsi="Times New Roman" w:cs="Times New Roman" w:hint="default"/>
          <w:sz w:val="32"/>
          <w:lang w:val="en-US" w:eastAsia="zh-CN"/>
        </w:rPr>
        <w:t>7</w:t>
      </w:r>
    </w:p>
    <w:bookmarkEnd w:id="0"/>
    <w:p>
      <w:pPr>
        <w:pStyle w:val="BodyText"/>
        <w:spacing w:before="2"/>
        <w:ind w:left="118"/>
        <w:rPr>
          <w:rFonts w:ascii="黑体" w:eastAsia="黑体" w:hint="eastAsia"/>
        </w:rPr>
      </w:pPr>
      <w:r>
        <w:rPr>
          <w:rFonts w:ascii="黑体" w:eastAsia="黑体" w:hint="eastAsia"/>
        </w:rPr>
        <w:t>一、选择题</w:t>
      </w:r>
    </w:p>
    <w:p>
      <w:pPr>
        <w:pStyle w:val="ListParagraph"/>
        <w:numPr>
          <w:ilvl w:val="0"/>
          <w:numId w:val="1"/>
        </w:numPr>
        <w:tabs>
          <w:tab w:val="left" w:pos="380"/>
        </w:tabs>
        <w:spacing w:before="139" w:after="0" w:line="290" w:lineRule="auto"/>
        <w:ind w:left="118" w:right="1236" w:firstLine="0"/>
        <w:jc w:val="left"/>
        <w:rPr>
          <w:sz w:val="21"/>
        </w:rPr>
      </w:pPr>
      <w:r>
        <w:rPr>
          <w:sz w:val="21"/>
        </w:rPr>
        <w:t>为纪念中华人民共和国成立</w:t>
      </w:r>
      <w:r>
        <w:rPr>
          <w:rFonts w:ascii="Times New Roman" w:eastAsia="Times New Roman" w:hAnsi="Times New Roman"/>
          <w:sz w:val="21"/>
        </w:rPr>
        <w:t>70</w:t>
      </w:r>
      <w:r>
        <w:rPr>
          <w:sz w:val="21"/>
        </w:rPr>
        <w:t>周年，我市各中小学积极开展了以</w:t>
      </w:r>
      <w:r>
        <w:rPr>
          <w:rFonts w:ascii="Times New Roman" w:eastAsia="Times New Roman" w:hAnsi="Times New Roman"/>
          <w:sz w:val="21"/>
        </w:rPr>
        <w:t>“</w:t>
      </w:r>
      <w:r>
        <w:rPr>
          <w:sz w:val="21"/>
        </w:rPr>
        <w:t>祖国在我心中</w:t>
      </w:r>
      <w:r>
        <w:rPr>
          <w:rFonts w:ascii="Times New Roman" w:eastAsia="Times New Roman" w:hAnsi="Times New Roman"/>
          <w:sz w:val="21"/>
        </w:rPr>
        <w:t>”</w:t>
      </w:r>
      <w:r>
        <w:rPr>
          <w:sz w:val="21"/>
        </w:rPr>
        <w:t>为主题的各类教育活动，全市约有</w:t>
      </w:r>
      <w:r>
        <w:rPr>
          <w:rFonts w:ascii="Times New Roman" w:eastAsia="Times New Roman" w:hAnsi="Times New Roman"/>
          <w:sz w:val="21"/>
        </w:rPr>
        <w:t>550000</w:t>
      </w:r>
      <w:r>
        <w:rPr>
          <w:sz w:val="21"/>
        </w:rPr>
        <w:t>名中小学生参加</w:t>
      </w:r>
      <w:r>
        <w:rPr>
          <w:rFonts w:ascii="Times New Roman" w:eastAsia="Times New Roman" w:hAnsi="Times New Roman"/>
          <w:sz w:val="21"/>
        </w:rPr>
        <w:t>.</w:t>
      </w:r>
      <w:r>
        <w:rPr>
          <w:sz w:val="21"/>
        </w:rPr>
        <w:t>其中数据</w:t>
      </w:r>
      <w:r>
        <w:rPr>
          <w:rFonts w:ascii="Times New Roman" w:eastAsia="Times New Roman" w:hAnsi="Times New Roman"/>
          <w:sz w:val="21"/>
        </w:rPr>
        <w:t>550000</w:t>
      </w:r>
      <w:r>
        <w:rPr>
          <w:sz w:val="21"/>
        </w:rPr>
        <w:t>用科学记数法表示为</w:t>
      </w:r>
    </w:p>
    <w:p>
      <w:pPr>
        <w:pStyle w:val="BodyText"/>
        <w:tabs>
          <w:tab w:val="left" w:pos="2638"/>
          <w:tab w:val="left" w:pos="4738"/>
          <w:tab w:val="left" w:pos="6418"/>
        </w:tabs>
        <w:spacing w:before="1"/>
        <w:ind w:left="538"/>
        <w:rPr>
          <w:rFonts w:ascii="Times New Roman" w:hAnsi="Times New Roman"/>
          <w:sz w:val="13"/>
        </w:rPr>
      </w:pPr>
      <w:r>
        <w:rPr>
          <w:rFonts w:ascii="Times New Roman" w:hAnsi="Times New Roman"/>
        </w:rPr>
        <w:t>A.5.5×10</w:t>
      </w:r>
      <w:r>
        <w:rPr>
          <w:rFonts w:ascii="Times New Roman" w:hAnsi="Times New Roman"/>
          <w:position w:val="7"/>
          <w:sz w:val="13"/>
        </w:rPr>
        <w:t>6</w:t>
      </w:r>
      <w:r>
        <w:rPr>
          <w:rFonts w:ascii="Times New Roman" w:hAnsi="Times New Roman"/>
          <w:position w:val="7"/>
          <w:sz w:val="13"/>
        </w:rPr>
        <w:tab/>
      </w:r>
      <w:r>
        <w:rPr>
          <w:rFonts w:ascii="Times New Roman" w:hAnsi="Times New Roman"/>
        </w:rPr>
        <w:t>B.5.5×10</w:t>
      </w:r>
      <w:r>
        <w:rPr>
          <w:rFonts w:ascii="Times New Roman" w:hAnsi="Times New Roman"/>
          <w:position w:val="7"/>
          <w:sz w:val="13"/>
        </w:rPr>
        <w:t>5</w:t>
      </w:r>
      <w:r>
        <w:rPr>
          <w:rFonts w:ascii="Times New Roman" w:hAnsi="Times New Roman"/>
          <w:position w:val="7"/>
          <w:sz w:val="13"/>
        </w:rPr>
        <w:tab/>
      </w:r>
      <w:r>
        <w:rPr>
          <w:rFonts w:ascii="Times New Roman" w:hAnsi="Times New Roman"/>
        </w:rPr>
        <w:t>C.55×10</w:t>
      </w:r>
      <w:r>
        <w:rPr>
          <w:rFonts w:ascii="Times New Roman" w:hAnsi="Times New Roman"/>
          <w:position w:val="7"/>
          <w:sz w:val="13"/>
        </w:rPr>
        <w:t>4</w:t>
      </w:r>
      <w:r>
        <w:rPr>
          <w:rFonts w:ascii="Times New Roman" w:hAnsi="Times New Roman"/>
          <w:position w:val="7"/>
          <w:sz w:val="13"/>
        </w:rPr>
        <w:tab/>
      </w:r>
      <w:r>
        <w:rPr>
          <w:rFonts w:ascii="Times New Roman" w:hAnsi="Times New Roman"/>
        </w:rPr>
        <w:t>D.0.55×10</w:t>
      </w:r>
      <w:r>
        <w:rPr>
          <w:rFonts w:ascii="Times New Roman" w:hAnsi="Times New Roman"/>
          <w:position w:val="7"/>
          <w:sz w:val="13"/>
        </w:rPr>
        <w:t>6</w:t>
      </w:r>
    </w:p>
    <w:p>
      <w:pPr>
        <w:pStyle w:val="ListParagraph"/>
        <w:numPr>
          <w:ilvl w:val="0"/>
          <w:numId w:val="1"/>
        </w:numPr>
        <w:tabs>
          <w:tab w:val="left" w:pos="380"/>
        </w:tabs>
        <w:spacing w:before="50" w:after="0" w:line="240" w:lineRule="auto"/>
        <w:ind w:left="380" w:right="0" w:hanging="262"/>
        <w:jc w:val="left"/>
        <w:rPr>
          <w:sz w:val="21"/>
        </w:rPr>
      </w:pPr>
      <w:r>
        <w:rPr>
          <w:spacing w:val="-6"/>
          <w:sz w:val="21"/>
        </w:rPr>
        <w:t xml:space="preserve">不透明的袋子中只有 </w:t>
      </w:r>
      <w:r>
        <w:rPr>
          <w:rFonts w:ascii="Times New Roman" w:eastAsia="Times New Roman"/>
          <w:sz w:val="21"/>
        </w:rPr>
        <w:t xml:space="preserve">4 </w:t>
      </w:r>
      <w:r>
        <w:rPr>
          <w:spacing w:val="-11"/>
          <w:sz w:val="21"/>
        </w:rPr>
        <w:t xml:space="preserve">个黑球和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pacing w:val="-3"/>
          <w:sz w:val="21"/>
        </w:rPr>
        <w:t>个白球，这些球除颜色外无其他差别，随机从袋子中一次摸出</w:t>
      </w:r>
    </w:p>
    <w:p>
      <w:pPr>
        <w:pStyle w:val="BodyText"/>
        <w:spacing w:before="4"/>
        <w:ind w:left="118"/>
      </w:pPr>
      <w:r>
        <w:rPr>
          <w:rFonts w:ascii="Times New Roman" w:eastAsia="Times New Roman"/>
        </w:rPr>
        <w:t xml:space="preserve">3 </w:t>
      </w:r>
      <w:r>
        <w:t>个球，下列事件是不可能事件的是</w:t>
      </w:r>
    </w:p>
    <w:p>
      <w:pPr>
        <w:pStyle w:val="BodyText"/>
        <w:tabs>
          <w:tab w:val="left" w:pos="4318"/>
        </w:tabs>
        <w:spacing w:before="2"/>
        <w:ind w:left="118"/>
      </w:pPr>
      <w:r>
        <w:rPr>
          <w:rFonts w:ascii="Times New Roman" w:eastAsia="Times New Roman"/>
        </w:rPr>
        <w:t>A</w:t>
      </w:r>
      <w:r>
        <w:t>．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-2"/>
        </w:rPr>
        <w:t xml:space="preserve"> </w:t>
      </w:r>
      <w:r>
        <w:t>个球都是黑球</w:t>
      </w:r>
      <w:r>
        <w:tab/>
      </w:r>
      <w:r>
        <w:rPr>
          <w:rFonts w:ascii="Times New Roman" w:eastAsia="Times New Roman"/>
        </w:rPr>
        <w:t>B</w:t>
      </w:r>
      <w:r>
        <w:t>．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-7"/>
        </w:rPr>
        <w:t xml:space="preserve"> </w:t>
      </w:r>
      <w:r>
        <w:t>个球都是白球</w:t>
      </w:r>
    </w:p>
    <w:p>
      <w:pPr>
        <w:pStyle w:val="BodyText"/>
        <w:tabs>
          <w:tab w:val="left" w:pos="4318"/>
        </w:tabs>
        <w:spacing w:before="5"/>
        <w:ind w:left="118"/>
      </w:pPr>
      <w:r>
        <w:rPr>
          <w:rFonts w:ascii="Times New Roman" w:eastAsia="Times New Roman"/>
        </w:rPr>
        <w:t>C</w:t>
      </w:r>
      <w:r>
        <w:t>．三个球中有黑球</w:t>
      </w:r>
      <w:r>
        <w:tab/>
      </w:r>
      <w:r>
        <w:rPr>
          <w:rFonts w:ascii="Times New Roman" w:eastAsia="Times New Roman"/>
        </w:rPr>
        <w:t>D</w:t>
      </w:r>
      <w:r>
        <w:t>．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-8"/>
        </w:rPr>
        <w:t xml:space="preserve"> </w:t>
      </w:r>
      <w:r>
        <w:t>个球中有白球</w:t>
      </w:r>
    </w:p>
    <w:p>
      <w:pPr>
        <w:pStyle w:val="Heading1"/>
        <w:spacing w:before="2" w:line="232" w:lineRule="exact"/>
        <w:ind w:left="1256"/>
      </w:pPr>
      <w: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posOffset>1623060</wp:posOffset>
                </wp:positionH>
                <wp:positionV relativeFrom="paragraph">
                  <wp:posOffset>141605</wp:posOffset>
                </wp:positionV>
                <wp:extent cx="74930" cy="185420"/>
                <wp:effectExtent l="0" t="0" r="0" b="0"/>
                <wp:wrapNone/>
                <wp:docPr id="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74930" cy="185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92" w:lineRule="exact"/>
                              <w:ind w:left="0" w:right="0" w:firstLine="0"/>
                              <w:jc w:val="left"/>
                              <w:rPr>
                                <w:rFonts w:ascii="Symbol" w:hAnsi="Symbol"/>
                                <w:sz w:val="24"/>
                              </w:rPr>
                            </w:pPr>
                            <w:r>
                              <w:rPr>
                                <w:rFonts w:ascii="Symbol" w:hAnsi="Symbol"/>
                                <w:w w:val="99"/>
                                <w:sz w:val="24"/>
                              </w:rPr>
                              <w:sym w:font="Symbol" w:char="F0ED"/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5" type="#_x0000_t202" style="width:5.9pt;height:14.6pt;margin-top:11.15pt;margin-left:127.8pt;mso-height-relative:page;mso-position-horizontal-relative:page;mso-width-relative:page;position:absolute;z-index:-251642880" coordsize="21600,21600" filled="f" stroked="f">
                <o:lock v:ext="edit" aspectratio="f"/>
                <v:textbox inset="0,0,0,0">
                  <w:txbxContent>
                    <w:p>
                      <w:pPr>
                        <w:spacing w:before="0" w:line="292" w:lineRule="exact"/>
                        <w:ind w:left="0" w:right="0" w:firstLine="0"/>
                        <w:jc w:val="left"/>
                        <w:rPr>
                          <w:rFonts w:ascii="Symbol" w:hAnsi="Symbol"/>
                          <w:sz w:val="24"/>
                        </w:rPr>
                      </w:pPr>
                      <w:r>
                        <w:rPr>
                          <w:rFonts w:ascii="Symbol" w:hAnsi="Symbol"/>
                          <w:w w:val="99"/>
                          <w:sz w:val="24"/>
                        </w:rPr>
                        <w:sym w:font="Symbol" w:char="F0E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ymbol" w:hAnsi="Symbol"/>
        </w:rPr>
        <w:sym w:font="Symbol" w:char="F0EC"/>
      </w:r>
      <w:r>
        <w:t xml:space="preserve"> </w:t>
      </w:r>
      <w:r>
        <w:rPr>
          <w:i/>
          <w:position w:val="2"/>
        </w:rPr>
        <w:t xml:space="preserve">x </w:t>
      </w:r>
      <w:r>
        <w:rPr>
          <w:rFonts w:ascii="Symbol" w:hAnsi="Symbol"/>
          <w:position w:val="2"/>
        </w:rPr>
        <w:sym w:font="Symbol" w:char="F02D"/>
      </w:r>
      <w:r>
        <w:rPr>
          <w:position w:val="2"/>
        </w:rPr>
        <w:t xml:space="preserve"> 1 </w:t>
      </w:r>
      <w:r>
        <w:rPr>
          <w:rFonts w:ascii="Symbol" w:hAnsi="Symbol"/>
          <w:position w:val="2"/>
        </w:rPr>
        <w:sym w:font="Symbol" w:char="F03E"/>
      </w:r>
      <w:r>
        <w:rPr>
          <w:position w:val="2"/>
        </w:rPr>
        <w:t xml:space="preserve"> 0,</w:t>
      </w:r>
    </w:p>
    <w:p>
      <w:pPr>
        <w:spacing w:after="0" w:line="232" w:lineRule="exact"/>
        <w:sectPr>
          <w:type w:val="continuous"/>
          <w:pgSz w:w="11910" w:h="16840"/>
          <w:pgMar w:top="1380" w:right="180" w:bottom="280" w:left="1300" w:header="720" w:footer="720" w:gutter="0"/>
          <w:cols w:space="708"/>
        </w:sectPr>
      </w:pPr>
    </w:p>
    <w:p>
      <w:pPr>
        <w:pStyle w:val="ListParagraph"/>
        <w:numPr>
          <w:ilvl w:val="0"/>
          <w:numId w:val="1"/>
        </w:numPr>
        <w:tabs>
          <w:tab w:val="left" w:pos="380"/>
        </w:tabs>
        <w:spacing w:before="0" w:after="0" w:line="188" w:lineRule="exact"/>
        <w:ind w:left="380" w:right="0" w:hanging="262"/>
        <w:jc w:val="left"/>
        <w:rPr>
          <w:sz w:val="21"/>
        </w:rPr>
      </w:pPr>
      <w:r>
        <w:rPr>
          <w:sz w:val="21"/>
        </w:rPr>
        <w:t>不等式组</w:t>
      </w:r>
    </w:p>
    <w:p>
      <w:pPr>
        <w:pStyle w:val="Heading1"/>
        <w:spacing w:line="182" w:lineRule="auto"/>
        <w:ind w:left="1256"/>
      </w:pPr>
      <w:r>
        <w:rPr>
          <w:rFonts w:ascii="Symbol" w:hAnsi="Symbol"/>
          <w:spacing w:val="-3"/>
          <w:position w:val="-5"/>
        </w:rPr>
        <w:sym w:font="Symbol" w:char="F0EE"/>
      </w:r>
      <w:r>
        <w:rPr>
          <w:spacing w:val="-3"/>
        </w:rPr>
        <w:t>5</w:t>
      </w:r>
      <w:r>
        <w:rPr>
          <w:spacing w:val="-18"/>
        </w:rPr>
        <w:t xml:space="preserve"> </w:t>
      </w:r>
      <w:r>
        <w:rPr>
          <w:rFonts w:ascii="Symbol" w:hAnsi="Symbol"/>
        </w:rPr>
        <w:sym w:font="Symbol" w:char="F02D"/>
      </w:r>
      <w:r>
        <w:rPr>
          <w:spacing w:val="-10"/>
        </w:rPr>
        <w:t xml:space="preserve"> </w:t>
      </w:r>
      <w:r>
        <w:rPr>
          <w:spacing w:val="8"/>
        </w:rPr>
        <w:t>2</w:t>
      </w:r>
      <w:r>
        <w:rPr>
          <w:i/>
          <w:spacing w:val="8"/>
        </w:rPr>
        <w:t>x</w:t>
      </w:r>
      <w:r>
        <w:rPr>
          <w:i/>
          <w:spacing w:val="2"/>
        </w:rPr>
        <w:t xml:space="preserve"> </w:t>
      </w:r>
      <w:r>
        <w:rPr>
          <w:rFonts w:ascii="Symbol" w:hAnsi="Symbol"/>
        </w:rPr>
        <w:sym w:font="Symbol" w:char="F0B3"/>
      </w:r>
      <w:r>
        <w:rPr>
          <w:spacing w:val="-21"/>
        </w:rPr>
        <w:t xml:space="preserve"> </w:t>
      </w:r>
      <w:r>
        <w:rPr>
          <w:spacing w:val="-16"/>
        </w:rPr>
        <w:t>1</w:t>
      </w:r>
    </w:p>
    <w:p>
      <w:pPr>
        <w:pStyle w:val="BodyText"/>
        <w:spacing w:line="246" w:lineRule="exact"/>
        <w:ind w:left="-20"/>
      </w:pPr>
      <w:r>
        <w:br w:type="column"/>
      </w:r>
      <w:r>
        <w:t>的解集在数轴上表示正确的是</w:t>
      </w:r>
    </w:p>
    <w:p>
      <w:pPr>
        <w:spacing w:after="0" w:line="246" w:lineRule="exact"/>
        <w:sectPr>
          <w:type w:val="continuous"/>
          <w:pgSz w:w="11910" w:h="16840"/>
          <w:pgMar w:top="1380" w:right="180" w:bottom="280" w:left="1300" w:header="720" w:footer="720" w:gutter="0"/>
          <w:cols w:num="2" w:space="708" w:equalWidth="0">
            <w:col w:w="2312" w:space="40"/>
            <w:col w:w="8078"/>
          </w:cols>
        </w:sectPr>
      </w:pPr>
    </w:p>
    <w:p>
      <w:pPr>
        <w:pStyle w:val="BodyText"/>
        <w:spacing w:before="6"/>
        <w:rPr>
          <w:sz w:val="18"/>
        </w:rPr>
      </w:pPr>
    </w:p>
    <w:p>
      <w:pPr>
        <w:pStyle w:val="BodyText"/>
        <w:ind w:left="284"/>
        <w:rPr>
          <w:sz w:val="20"/>
        </w:rPr>
      </w:pPr>
      <w:r>
        <w:rPr>
          <w:sz w:val="20"/>
        </w:rPr>
        <w:drawing>
          <wp:inline distT="0" distB="0" distL="0" distR="0">
            <wp:extent cx="5308600" cy="63754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5759735" name="image1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08667" cy="637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1"/>
        </w:numPr>
        <w:tabs>
          <w:tab w:val="left" w:pos="380"/>
        </w:tabs>
        <w:spacing w:before="118" w:after="0" w:line="240" w:lineRule="auto"/>
        <w:ind w:left="380" w:right="0" w:hanging="262"/>
        <w:jc w:val="left"/>
        <w:rPr>
          <w:sz w:val="21"/>
        </w:rPr>
      </w:pPr>
      <w:r>
        <w:rPr>
          <w:sz w:val="21"/>
        </w:rPr>
        <w:t>下列图形中，既是轴对称图形，又是中心对称图形的是</w:t>
      </w:r>
    </w:p>
    <w:p>
      <w:pPr>
        <w:pStyle w:val="BodyText"/>
        <w:spacing w:before="2"/>
        <w:ind w:left="538"/>
        <w:rPr>
          <w:rFonts w:ascii="Times New Roman"/>
        </w:rPr>
      </w:pPr>
      <w:r>
        <w:drawing>
          <wp:anchor distT="0" distB="0" distL="0" distR="0" simplePos="0" relativeHeight="251688960" behindDoc="0" locked="0" layoutInCell="1" allowOverlap="1">
            <wp:simplePos x="0" y="0"/>
            <wp:positionH relativeFrom="page">
              <wp:posOffset>5737225</wp:posOffset>
            </wp:positionH>
            <wp:positionV relativeFrom="paragraph">
              <wp:posOffset>229870</wp:posOffset>
            </wp:positionV>
            <wp:extent cx="484505" cy="48450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2248341" name="image2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4641" cy="4846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w w:val="95"/>
        </w:rPr>
        <w:t>A.</w:t>
      </w:r>
      <w:r>
        <w:rPr>
          <w:rFonts w:ascii="Times New Roman"/>
          <w:spacing w:val="-41"/>
          <w:w w:val="95"/>
        </w:rPr>
        <w:t xml:space="preserve"> </w:t>
      </w:r>
      <w:r>
        <w:rPr>
          <w:rFonts w:ascii="Times New Roman"/>
          <w:w w:val="99"/>
          <w:position w:val="2"/>
        </w:rPr>
        <w:drawing>
          <wp:inline distT="0" distB="0" distL="0" distR="0">
            <wp:extent cx="694690" cy="694690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922667" name="image3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4944" cy="694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w w:val="99"/>
        </w:rPr>
        <w:t xml:space="preserve">                 </w:t>
      </w:r>
      <w:r>
        <w:rPr>
          <w:rFonts w:ascii="Times New Roman"/>
          <w:spacing w:val="19"/>
          <w:w w:val="99"/>
        </w:rPr>
        <w:t xml:space="preserve"> </w:t>
      </w:r>
      <w:r>
        <w:rPr>
          <w:rFonts w:ascii="Times New Roman"/>
          <w:spacing w:val="-1"/>
        </w:rPr>
        <w:t>B.</w:t>
      </w:r>
      <w:r>
        <w:rPr>
          <w:rFonts w:ascii="Times New Roman"/>
          <w:spacing w:val="-53"/>
        </w:rPr>
        <w:t xml:space="preserve"> </w:t>
      </w:r>
      <w:r>
        <w:rPr>
          <w:rFonts w:ascii="Times New Roman"/>
          <w:w w:val="99"/>
          <w:position w:val="2"/>
        </w:rPr>
        <w:drawing>
          <wp:inline distT="0" distB="0" distL="0" distR="0">
            <wp:extent cx="694690" cy="694690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046444" name="image4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4943" cy="694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w w:val="99"/>
        </w:rPr>
        <w:t xml:space="preserve">                 </w:t>
      </w:r>
      <w:r>
        <w:rPr>
          <w:rFonts w:ascii="Times New Roman"/>
          <w:spacing w:val="19"/>
          <w:w w:val="99"/>
        </w:rPr>
        <w:t xml:space="preserve"> </w:t>
      </w:r>
      <w:r>
        <w:rPr>
          <w:rFonts w:ascii="Times New Roman"/>
          <w:spacing w:val="-1"/>
        </w:rPr>
        <w:t xml:space="preserve">C. </w:t>
      </w:r>
      <w:r>
        <w:rPr>
          <w:rFonts w:ascii="Times New Roman"/>
          <w:spacing w:val="5"/>
        </w:rPr>
        <w:t xml:space="preserve"> </w:t>
      </w:r>
      <w:r>
        <w:rPr>
          <w:rFonts w:ascii="Times New Roman"/>
          <w:spacing w:val="3"/>
          <w:position w:val="2"/>
        </w:rPr>
        <w:drawing>
          <wp:inline distT="0" distB="0" distL="0" distR="0">
            <wp:extent cx="714375" cy="714375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357631" name="image5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756" cy="714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3"/>
        </w:rPr>
        <w:t xml:space="preserve">                </w:t>
      </w:r>
      <w:r>
        <w:rPr>
          <w:rFonts w:ascii="Times New Roman"/>
          <w:spacing w:val="14"/>
        </w:rPr>
        <w:t xml:space="preserve"> </w:t>
      </w:r>
      <w:r>
        <w:rPr>
          <w:rFonts w:ascii="Times New Roman"/>
        </w:rPr>
        <w:t>D.</w:t>
      </w:r>
    </w:p>
    <w:p>
      <w:pPr>
        <w:pStyle w:val="BodyText"/>
        <w:spacing w:before="4"/>
        <w:rPr>
          <w:rFonts w:ascii="Times New Roman"/>
          <w:sz w:val="14"/>
        </w:rPr>
      </w:pPr>
    </w:p>
    <w:p>
      <w:pPr>
        <w:pStyle w:val="ListParagraph"/>
        <w:numPr>
          <w:ilvl w:val="0"/>
          <w:numId w:val="1"/>
        </w:numPr>
        <w:tabs>
          <w:tab w:val="left" w:pos="278"/>
        </w:tabs>
        <w:spacing w:before="76" w:after="0" w:line="242" w:lineRule="auto"/>
        <w:ind w:left="118" w:right="1232" w:firstLine="0"/>
        <w:jc w:val="both"/>
        <w:rPr>
          <w:sz w:val="21"/>
        </w:rPr>
      </w:pPr>
      <w:r>
        <w:rPr>
          <w:rFonts w:ascii="Times New Roman" w:eastAsia="Times New Roman" w:hAnsi="Times New Roman"/>
          <w:w w:val="95"/>
          <w:sz w:val="21"/>
        </w:rPr>
        <w:t>“</w:t>
      </w:r>
      <w:r>
        <w:rPr>
          <w:w w:val="95"/>
          <w:sz w:val="21"/>
        </w:rPr>
        <w:t>漏壶</w:t>
      </w:r>
      <w:r>
        <w:rPr>
          <w:rFonts w:ascii="Times New Roman" w:eastAsia="Times New Roman" w:hAnsi="Times New Roman"/>
          <w:w w:val="95"/>
          <w:sz w:val="21"/>
        </w:rPr>
        <w:t>”</w:t>
      </w:r>
      <w:r>
        <w:rPr>
          <w:spacing w:val="-6"/>
          <w:w w:val="95"/>
          <w:sz w:val="21"/>
        </w:rPr>
        <w:t xml:space="preserve">是一种这个古代计时器，在它内部盛一定量的水，不考虑水量变化对压力的影响，水从壶底   </w:t>
      </w:r>
      <w:r>
        <w:rPr>
          <w:spacing w:val="-11"/>
          <w:sz w:val="21"/>
        </w:rPr>
        <w:t xml:space="preserve">小孔均匀漏出，壶内壁有刻度．人们根据壶中水面的位置计算时间，用 </w:t>
      </w:r>
      <w:r>
        <w:rPr>
          <w:rFonts w:ascii="Times New Roman" w:eastAsia="Times New Roman" w:hAnsi="Times New Roman"/>
          <w:i/>
          <w:sz w:val="21"/>
        </w:rPr>
        <w:t>t</w:t>
      </w:r>
      <w:r>
        <w:rPr>
          <w:rFonts w:ascii="Times New Roman" w:eastAsia="Times New Roman" w:hAnsi="Times New Roman"/>
          <w:i/>
          <w:spacing w:val="-5"/>
          <w:sz w:val="21"/>
        </w:rPr>
        <w:t xml:space="preserve"> </w:t>
      </w:r>
      <w:r>
        <w:rPr>
          <w:spacing w:val="-2"/>
          <w:sz w:val="21"/>
        </w:rPr>
        <w:t>表示漏水时间，</w:t>
      </w:r>
      <w:r>
        <w:rPr>
          <w:rFonts w:ascii="Times New Roman" w:eastAsia="Times New Roman" w:hAnsi="Times New Roman"/>
          <w:i/>
          <w:spacing w:val="-8"/>
          <w:sz w:val="21"/>
        </w:rPr>
        <w:t>y</w:t>
      </w:r>
      <w:r>
        <w:rPr>
          <w:rFonts w:ascii="Times New Roman" w:eastAsia="Times New Roman" w:hAnsi="Times New Roman"/>
          <w:i/>
          <w:spacing w:val="-5"/>
          <w:sz w:val="21"/>
        </w:rPr>
        <w:t xml:space="preserve"> </w:t>
      </w:r>
      <w:r>
        <w:rPr>
          <w:sz w:val="21"/>
        </w:rPr>
        <w:t>表示壶底</w:t>
      </w:r>
      <w:r>
        <w:rPr>
          <w:spacing w:val="-4"/>
          <w:sz w:val="21"/>
        </w:rPr>
        <w:t xml:space="preserve">到水面的高度，下列图象适合表示 </w:t>
      </w:r>
      <w:r>
        <w:rPr>
          <w:rFonts w:ascii="Times New Roman" w:eastAsia="Times New Roman" w:hAnsi="Times New Roman"/>
          <w:i/>
          <w:sz w:val="21"/>
        </w:rPr>
        <w:t>y</w:t>
      </w:r>
      <w:r>
        <w:rPr>
          <w:rFonts w:ascii="Times New Roman" w:eastAsia="Times New Roman" w:hAnsi="Times New Roman"/>
          <w:i/>
          <w:spacing w:val="1"/>
          <w:sz w:val="21"/>
        </w:rPr>
        <w:t xml:space="preserve"> </w:t>
      </w:r>
      <w:r>
        <w:rPr>
          <w:spacing w:val="-27"/>
          <w:sz w:val="21"/>
        </w:rPr>
        <w:t xml:space="preserve">与 </w:t>
      </w:r>
      <w:r>
        <w:rPr>
          <w:rFonts w:ascii="Times New Roman" w:eastAsia="Times New Roman" w:hAnsi="Times New Roman"/>
          <w:i/>
          <w:sz w:val="21"/>
        </w:rPr>
        <w:t>x</w:t>
      </w:r>
      <w:r>
        <w:rPr>
          <w:rFonts w:ascii="Times New Roman" w:eastAsia="Times New Roman" w:hAnsi="Times New Roman"/>
          <w:i/>
          <w:spacing w:val="1"/>
          <w:sz w:val="21"/>
        </w:rPr>
        <w:t xml:space="preserve"> </w:t>
      </w:r>
      <w:r>
        <w:rPr>
          <w:sz w:val="21"/>
        </w:rPr>
        <w:t>的对应关系的是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tabs>
          <w:tab w:val="left" w:pos="1676"/>
          <w:tab w:val="left" w:pos="3741"/>
          <w:tab w:val="left" w:pos="5464"/>
        </w:tabs>
        <w:spacing w:before="88"/>
        <w:ind w:left="0" w:right="82" w:firstLine="0"/>
        <w:jc w:val="center"/>
        <w:rPr>
          <w:rFonts w:ascii="Times New Roman"/>
          <w:i/>
          <w:sz w:val="24"/>
        </w:rPr>
      </w:pPr>
      <w:r>
        <w:drawing>
          <wp:anchor distT="0" distB="0" distL="0" distR="0" simplePos="0" relativeHeight="251668480" behindDoc="1" locked="0" layoutInCell="1" allowOverlap="1">
            <wp:simplePos x="0" y="0"/>
            <wp:positionH relativeFrom="page">
              <wp:posOffset>5528945</wp:posOffset>
            </wp:positionH>
            <wp:positionV relativeFrom="paragraph">
              <wp:posOffset>-579755</wp:posOffset>
            </wp:positionV>
            <wp:extent cx="751205" cy="664210"/>
            <wp:effectExtent l="0" t="0" r="0" b="0"/>
            <wp:wrapNone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5736685" name="image6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1331" cy="6644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9504" behindDoc="1" locked="0" layoutInCell="1" allowOverlap="1">
            <wp:simplePos x="0" y="0"/>
            <wp:positionH relativeFrom="page">
              <wp:posOffset>4413250</wp:posOffset>
            </wp:positionH>
            <wp:positionV relativeFrom="paragraph">
              <wp:posOffset>-563245</wp:posOffset>
            </wp:positionV>
            <wp:extent cx="751205" cy="664210"/>
            <wp:effectExtent l="0" t="0" r="0" b="0"/>
            <wp:wrapNone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551102" name="image7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1331" cy="6644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0528" behindDoc="1" locked="0" layoutInCell="1" allowOverlap="1">
            <wp:simplePos x="0" y="0"/>
            <wp:positionH relativeFrom="page">
              <wp:posOffset>3126740</wp:posOffset>
            </wp:positionH>
            <wp:positionV relativeFrom="paragraph">
              <wp:posOffset>-563245</wp:posOffset>
            </wp:positionV>
            <wp:extent cx="751205" cy="664210"/>
            <wp:effectExtent l="0" t="0" r="0" b="0"/>
            <wp:wrapNone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8388275" name="image8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1331" cy="6644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1552" behindDoc="1" locked="0" layoutInCell="1" allowOverlap="1">
            <wp:simplePos x="0" y="0"/>
            <wp:positionH relativeFrom="page">
              <wp:posOffset>2033905</wp:posOffset>
            </wp:positionH>
            <wp:positionV relativeFrom="paragraph">
              <wp:posOffset>-567690</wp:posOffset>
            </wp:positionV>
            <wp:extent cx="751205" cy="673735"/>
            <wp:effectExtent l="0" t="0" r="0" b="0"/>
            <wp:wrapNone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2375165" name="image9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1332" cy="6736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9984" behindDoc="0" locked="0" layoutInCell="1" allowOverlap="1">
            <wp:simplePos x="0" y="0"/>
            <wp:positionH relativeFrom="page">
              <wp:posOffset>1014730</wp:posOffset>
            </wp:positionH>
            <wp:positionV relativeFrom="paragraph">
              <wp:posOffset>-515620</wp:posOffset>
            </wp:positionV>
            <wp:extent cx="551815" cy="662940"/>
            <wp:effectExtent l="0" t="0" r="0" b="0"/>
            <wp:wrapNone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6497630" name="image10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1688" cy="6629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i/>
          <w:position w:val="-6"/>
          <w:sz w:val="24"/>
        </w:rPr>
        <w:t>A</w:t>
      </w:r>
      <w:r>
        <w:rPr>
          <w:rFonts w:ascii="Times New Roman"/>
          <w:i/>
          <w:position w:val="-6"/>
          <w:sz w:val="24"/>
        </w:rPr>
        <w:tab/>
      </w:r>
      <w:r>
        <w:rPr>
          <w:i/>
          <w:position w:val="-3"/>
          <w:sz w:val="25"/>
        </w:rPr>
        <w:t>B</w:t>
      </w:r>
      <w:r>
        <w:rPr>
          <w:i/>
          <w:position w:val="-3"/>
          <w:sz w:val="25"/>
        </w:rPr>
        <w:tab/>
      </w:r>
      <w:r>
        <w:rPr>
          <w:rFonts w:ascii="Times New Roman"/>
          <w:i/>
          <w:position w:val="-9"/>
          <w:sz w:val="24"/>
        </w:rPr>
        <w:t>C</w:t>
      </w:r>
      <w:r>
        <w:rPr>
          <w:rFonts w:ascii="Times New Roman"/>
          <w:i/>
          <w:position w:val="-9"/>
          <w:sz w:val="24"/>
        </w:rPr>
        <w:tab/>
      </w:r>
      <w:r>
        <w:rPr>
          <w:rFonts w:ascii="Times New Roman"/>
          <w:i/>
          <w:sz w:val="24"/>
        </w:rPr>
        <w:t>D</w:t>
      </w:r>
    </w:p>
    <w:p>
      <w:pPr>
        <w:pStyle w:val="BodyText"/>
        <w:spacing w:before="1"/>
        <w:rPr>
          <w:rFonts w:ascii="Times New Roman"/>
          <w:i/>
          <w:sz w:val="16"/>
        </w:rPr>
      </w:pPr>
    </w:p>
    <w:p>
      <w:pPr>
        <w:pStyle w:val="ListParagraph"/>
        <w:numPr>
          <w:ilvl w:val="0"/>
          <w:numId w:val="1"/>
        </w:numPr>
        <w:tabs>
          <w:tab w:val="left" w:pos="278"/>
        </w:tabs>
        <w:spacing w:before="79" w:after="0" w:line="240" w:lineRule="auto"/>
        <w:ind w:left="277" w:right="0" w:hanging="160"/>
        <w:jc w:val="left"/>
        <w:rPr>
          <w:sz w:val="21"/>
        </w:rPr>
      </w:pPr>
      <w:r>
        <w:rPr>
          <w:spacing w:val="-1"/>
          <w:w w:val="99"/>
          <w:sz w:val="21"/>
        </w:rPr>
        <w:t>平行四边形</w:t>
      </w:r>
      <w:r>
        <w:rPr>
          <w:spacing w:val="-58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1"/>
          <w:w w:val="99"/>
          <w:sz w:val="21"/>
        </w:rPr>
        <w:t>AB</w:t>
      </w:r>
      <w:r>
        <w:rPr>
          <w:rFonts w:ascii="Times New Roman" w:eastAsia="Times New Roman" w:hAnsi="Times New Roman"/>
          <w:i/>
          <w:spacing w:val="4"/>
          <w:w w:val="99"/>
          <w:sz w:val="21"/>
        </w:rPr>
        <w:t>C</w:t>
      </w:r>
      <w:r>
        <w:rPr>
          <w:rFonts w:ascii="Times New Roman" w:eastAsia="Times New Roman" w:hAnsi="Times New Roman"/>
          <w:i/>
          <w:w w:val="99"/>
          <w:sz w:val="21"/>
        </w:rPr>
        <w:t>D</w:t>
      </w:r>
      <w:r>
        <w:rPr>
          <w:rFonts w:ascii="Times New Roman" w:eastAsia="Times New Roman" w:hAnsi="Times New Roman"/>
          <w:i/>
          <w:spacing w:val="-5"/>
          <w:sz w:val="21"/>
        </w:rPr>
        <w:t xml:space="preserve"> </w:t>
      </w:r>
      <w:r>
        <w:rPr>
          <w:spacing w:val="-53"/>
          <w:w w:val="99"/>
          <w:sz w:val="21"/>
        </w:rPr>
        <w:t>中，</w:t>
      </w:r>
      <w:r>
        <w:rPr>
          <w:rFonts w:ascii="Times New Roman" w:eastAsia="Times New Roman" w:hAnsi="Times New Roman"/>
          <w:i/>
          <w:spacing w:val="-1"/>
          <w:w w:val="99"/>
          <w:sz w:val="21"/>
        </w:rPr>
        <w:t>A</w:t>
      </w:r>
      <w:r>
        <w:rPr>
          <w:rFonts w:ascii="Times New Roman" w:eastAsia="Times New Roman" w:hAnsi="Times New Roman"/>
          <w:i/>
          <w:spacing w:val="2"/>
          <w:w w:val="99"/>
          <w:sz w:val="21"/>
        </w:rPr>
        <w:t>C</w:t>
      </w:r>
      <w:r>
        <w:rPr>
          <w:spacing w:val="-106"/>
          <w:w w:val="99"/>
          <w:sz w:val="21"/>
        </w:rPr>
        <w:t>、</w:t>
      </w:r>
      <w:r>
        <w:rPr>
          <w:rFonts w:ascii="Times New Roman" w:eastAsia="Times New Roman" w:hAnsi="Times New Roman"/>
          <w:i/>
          <w:spacing w:val="1"/>
          <w:w w:val="99"/>
          <w:sz w:val="21"/>
        </w:rPr>
        <w:t>B</w:t>
      </w:r>
      <w:r>
        <w:rPr>
          <w:rFonts w:ascii="Times New Roman" w:eastAsia="Times New Roman" w:hAnsi="Times New Roman"/>
          <w:i/>
          <w:w w:val="99"/>
          <w:sz w:val="21"/>
        </w:rPr>
        <w:t>D</w:t>
      </w:r>
      <w:r>
        <w:rPr>
          <w:rFonts w:ascii="Times New Roman" w:eastAsia="Times New Roman" w:hAnsi="Times New Roman"/>
          <w:i/>
          <w:spacing w:val="-5"/>
          <w:sz w:val="21"/>
        </w:rPr>
        <w:t xml:space="preserve"> </w:t>
      </w:r>
      <w:r>
        <w:rPr>
          <w:spacing w:val="-11"/>
          <w:w w:val="99"/>
          <w:sz w:val="21"/>
        </w:rPr>
        <w:t>是两条对角线，现从以下四个关系</w:t>
      </w:r>
      <w:r>
        <w:rPr>
          <w:rFonts w:ascii="Calibri" w:eastAsia="Calibri" w:hAnsi="Calibri"/>
          <w:spacing w:val="3"/>
          <w:w w:val="99"/>
          <w:sz w:val="21"/>
        </w:rPr>
        <w:t>①</w:t>
      </w:r>
      <w:r>
        <w:rPr>
          <w:rFonts w:ascii="Times New Roman" w:eastAsia="Times New Roman" w:hAnsi="Times New Roman"/>
          <w:i/>
          <w:spacing w:val="-1"/>
          <w:w w:val="99"/>
          <w:sz w:val="21"/>
        </w:rPr>
        <w:t>A</w:t>
      </w:r>
      <w:r>
        <w:rPr>
          <w:rFonts w:ascii="Times New Roman" w:eastAsia="Times New Roman" w:hAnsi="Times New Roman"/>
          <w:i/>
          <w:spacing w:val="1"/>
          <w:w w:val="99"/>
          <w:sz w:val="21"/>
        </w:rPr>
        <w:t>B</w:t>
      </w:r>
      <w:r>
        <w:rPr>
          <w:spacing w:val="-1"/>
          <w:w w:val="99"/>
          <w:sz w:val="21"/>
        </w:rPr>
        <w:t>＝</w:t>
      </w:r>
      <w:r>
        <w:rPr>
          <w:rFonts w:ascii="Times New Roman" w:eastAsia="Times New Roman" w:hAnsi="Times New Roman"/>
          <w:i/>
          <w:spacing w:val="-1"/>
          <w:w w:val="99"/>
          <w:sz w:val="21"/>
        </w:rPr>
        <w:t>B</w:t>
      </w:r>
      <w:r>
        <w:rPr>
          <w:rFonts w:ascii="Times New Roman" w:eastAsia="Times New Roman" w:hAnsi="Times New Roman"/>
          <w:i/>
          <w:spacing w:val="2"/>
          <w:w w:val="99"/>
          <w:sz w:val="21"/>
        </w:rPr>
        <w:t>C</w:t>
      </w:r>
      <w:r>
        <w:rPr>
          <w:spacing w:val="-53"/>
          <w:w w:val="99"/>
          <w:sz w:val="21"/>
        </w:rPr>
        <w:t>，②</w:t>
      </w:r>
      <w:r>
        <w:rPr>
          <w:rFonts w:ascii="Times New Roman" w:eastAsia="Times New Roman" w:hAnsi="Times New Roman"/>
          <w:i/>
          <w:spacing w:val="-1"/>
          <w:w w:val="99"/>
          <w:sz w:val="21"/>
        </w:rPr>
        <w:t>A</w:t>
      </w:r>
      <w:r>
        <w:rPr>
          <w:rFonts w:ascii="Times New Roman" w:eastAsia="Times New Roman" w:hAnsi="Times New Roman"/>
          <w:i/>
          <w:spacing w:val="2"/>
          <w:w w:val="99"/>
          <w:sz w:val="21"/>
        </w:rPr>
        <w:t>C</w:t>
      </w:r>
      <w:r>
        <w:rPr>
          <w:spacing w:val="-1"/>
          <w:w w:val="99"/>
          <w:sz w:val="21"/>
        </w:rPr>
        <w:t>＝</w:t>
      </w:r>
      <w:r>
        <w:rPr>
          <w:rFonts w:ascii="Times New Roman" w:eastAsia="Times New Roman" w:hAnsi="Times New Roman"/>
          <w:i/>
          <w:spacing w:val="-1"/>
          <w:w w:val="99"/>
          <w:sz w:val="21"/>
        </w:rPr>
        <w:t>B</w:t>
      </w:r>
      <w:r>
        <w:rPr>
          <w:rFonts w:ascii="Times New Roman" w:eastAsia="Times New Roman" w:hAnsi="Times New Roman"/>
          <w:i/>
          <w:spacing w:val="2"/>
          <w:w w:val="99"/>
          <w:sz w:val="21"/>
        </w:rPr>
        <w:t>D</w:t>
      </w:r>
      <w:r>
        <w:rPr>
          <w:spacing w:val="-53"/>
          <w:w w:val="99"/>
          <w:sz w:val="21"/>
        </w:rPr>
        <w:t>，③</w:t>
      </w:r>
      <w:r>
        <w:rPr>
          <w:rFonts w:ascii="Times New Roman" w:eastAsia="Times New Roman" w:hAnsi="Times New Roman"/>
          <w:i/>
          <w:spacing w:val="-1"/>
          <w:w w:val="99"/>
          <w:sz w:val="21"/>
        </w:rPr>
        <w:t>A</w:t>
      </w:r>
      <w:r>
        <w:rPr>
          <w:rFonts w:ascii="Times New Roman" w:eastAsia="Times New Roman" w:hAnsi="Times New Roman"/>
          <w:i/>
          <w:spacing w:val="2"/>
          <w:w w:val="99"/>
          <w:sz w:val="21"/>
        </w:rPr>
        <w:t>C</w:t>
      </w:r>
      <w:r>
        <w:rPr>
          <w:spacing w:val="2"/>
          <w:w w:val="99"/>
          <w:sz w:val="21"/>
        </w:rPr>
        <w:t>⊥</w:t>
      </w:r>
      <w:r>
        <w:rPr>
          <w:rFonts w:ascii="Times New Roman" w:eastAsia="Times New Roman" w:hAnsi="Times New Roman"/>
          <w:i/>
          <w:spacing w:val="-1"/>
          <w:w w:val="99"/>
          <w:sz w:val="21"/>
        </w:rPr>
        <w:t>B</w:t>
      </w:r>
      <w:r>
        <w:rPr>
          <w:rFonts w:ascii="Times New Roman" w:eastAsia="Times New Roman" w:hAnsi="Times New Roman"/>
          <w:i/>
          <w:w w:val="99"/>
          <w:sz w:val="21"/>
        </w:rPr>
        <w:t>D</w:t>
      </w:r>
      <w:r>
        <w:rPr>
          <w:w w:val="99"/>
          <w:sz w:val="21"/>
        </w:rPr>
        <w:t>，</w:t>
      </w:r>
    </w:p>
    <w:p>
      <w:pPr>
        <w:tabs>
          <w:tab w:val="left" w:pos="8278"/>
        </w:tabs>
        <w:spacing w:before="139"/>
        <w:ind w:left="118" w:right="0" w:firstLine="0"/>
        <w:jc w:val="left"/>
        <w:rPr>
          <w:sz w:val="21"/>
        </w:rPr>
      </w:pPr>
      <w:r>
        <w:rPr>
          <w:sz w:val="21"/>
        </w:rPr>
        <w:t>④</w:t>
      </w:r>
      <w:r>
        <w:rPr>
          <w:rFonts w:ascii="Times New Roman" w:eastAsia="Times New Roman" w:hAnsi="Times New Roman"/>
          <w:i/>
          <w:sz w:val="21"/>
        </w:rPr>
        <w:t>AB</w:t>
      </w:r>
      <w:r>
        <w:rPr>
          <w:sz w:val="21"/>
        </w:rPr>
        <w:t>⊥</w:t>
      </w:r>
      <w:r>
        <w:rPr>
          <w:rFonts w:ascii="Times New Roman" w:eastAsia="Times New Roman" w:hAnsi="Times New Roman"/>
          <w:i/>
          <w:sz w:val="21"/>
        </w:rPr>
        <w:t>BC</w:t>
      </w:r>
      <w:r>
        <w:rPr>
          <w:rFonts w:ascii="Times New Roman" w:eastAsia="Times New Roman" w:hAnsi="Times New Roman"/>
          <w:i/>
          <w:spacing w:val="-4"/>
          <w:sz w:val="21"/>
        </w:rPr>
        <w:t xml:space="preserve"> </w:t>
      </w:r>
      <w:r>
        <w:rPr>
          <w:sz w:val="21"/>
        </w:rPr>
        <w:t>中随机取出一个作为条件，可推出平行四边形</w:t>
      </w:r>
      <w:r>
        <w:rPr>
          <w:spacing w:val="-55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ABCD</w:t>
      </w:r>
      <w:r>
        <w:rPr>
          <w:rFonts w:ascii="Times New Roman" w:eastAsia="Times New Roman" w:hAnsi="Times New Roman"/>
          <w:i/>
          <w:spacing w:val="-4"/>
          <w:sz w:val="21"/>
        </w:rPr>
        <w:t xml:space="preserve"> </w:t>
      </w:r>
      <w:r>
        <w:rPr>
          <w:sz w:val="21"/>
        </w:rPr>
        <w:t>是菱形的概率为（</w:t>
      </w:r>
      <w:r>
        <w:rPr>
          <w:sz w:val="21"/>
        </w:rPr>
        <w:tab/>
      </w:r>
      <w:r>
        <w:rPr>
          <w:sz w:val="21"/>
        </w:rPr>
        <w:t>）</w:t>
      </w:r>
    </w:p>
    <w:p>
      <w:pPr>
        <w:spacing w:after="0"/>
        <w:jc w:val="left"/>
        <w:rPr>
          <w:sz w:val="21"/>
        </w:rPr>
        <w:sectPr>
          <w:type w:val="continuous"/>
          <w:pgSz w:w="11910" w:h="16840"/>
          <w:pgMar w:top="1380" w:right="180" w:bottom="280" w:left="1300" w:header="720" w:footer="720" w:gutter="0"/>
          <w:cols w:space="708"/>
        </w:sectPr>
      </w:pPr>
    </w:p>
    <w:p>
      <w:pPr>
        <w:pStyle w:val="Heading1"/>
        <w:numPr>
          <w:ilvl w:val="1"/>
          <w:numId w:val="1"/>
        </w:numPr>
        <w:tabs>
          <w:tab w:val="left" w:pos="791"/>
        </w:tabs>
        <w:spacing w:before="138" w:after="0" w:line="387" w:lineRule="exact"/>
        <w:ind w:left="790" w:right="0" w:hanging="390"/>
        <w:jc w:val="left"/>
      </w:pPr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1318895</wp:posOffset>
                </wp:positionH>
                <wp:positionV relativeFrom="paragraph">
                  <wp:posOffset>289560</wp:posOffset>
                </wp:positionV>
                <wp:extent cx="90805" cy="0"/>
                <wp:effectExtent l="0" t="0" r="0" b="0"/>
                <wp:wrapNone/>
                <wp:docPr id="2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90805" cy="0"/>
                        </a:xfrm>
                        <a:prstGeom prst="line">
                          <a:avLst/>
                        </a:prstGeom>
                        <a:ln w="6287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style="mso-height-relative:page;mso-position-horizontal-relative:page;mso-width-relative:page;position:absolute;z-index:-251653120" from="103.85pt,22.8pt" to="111pt,22.8pt" coordsize="21600,21600" stroked="t" strokecolor="black">
                <v:stroke joinstyle="round"/>
                <o:lock v:ext="edit" aspectratio="f"/>
              </v:line>
            </w:pict>
          </mc:Fallback>
        </mc:AlternateContent>
      </w:r>
      <w:r>
        <w:rPr>
          <w:w w:val="99"/>
          <w:position w:val="15"/>
        </w:rPr>
        <w:t>1</w:t>
      </w:r>
    </w:p>
    <w:p>
      <w:pPr>
        <w:spacing w:before="0" w:line="229" w:lineRule="exact"/>
        <w:ind w:left="0" w:right="38" w:firstLine="0"/>
        <w:jc w:val="right"/>
        <w:rPr>
          <w:rFonts w:ascii="Times New Roman"/>
          <w:sz w:val="24"/>
        </w:rPr>
      </w:pPr>
      <w:r>
        <w:rPr>
          <w:rFonts w:ascii="Times New Roman"/>
          <w:w w:val="99"/>
          <w:sz w:val="24"/>
        </w:rPr>
        <w:t>4</w:t>
      </w:r>
    </w:p>
    <w:p>
      <w:pPr>
        <w:pStyle w:val="ListParagraph"/>
        <w:numPr>
          <w:ilvl w:val="1"/>
          <w:numId w:val="1"/>
        </w:numPr>
        <w:tabs>
          <w:tab w:val="left" w:pos="826"/>
        </w:tabs>
        <w:spacing w:before="138" w:after="0" w:line="387" w:lineRule="exact"/>
        <w:ind w:left="825" w:right="0" w:hanging="425"/>
        <w:jc w:val="left"/>
        <w:rPr>
          <w:rFonts w:ascii="Times New Roman"/>
          <w:sz w:val="24"/>
        </w:rPr>
      </w:pPr>
      <w:r>
        <w:rPr>
          <w:rFonts w:ascii="Times New Roman"/>
          <w:w w:val="99"/>
          <w:position w:val="15"/>
          <w:sz w:val="24"/>
        </w:rPr>
        <w:br w:type="column"/>
      </w:r>
      <w:r>
        <w:rPr>
          <w:rFonts w:ascii="Times New Roman"/>
          <w:position w:val="15"/>
          <w:sz w:val="24"/>
        </w:rPr>
        <w:t>1</w:t>
      </w:r>
    </w:p>
    <w:p>
      <w:pPr>
        <w:spacing w:before="0" w:line="229" w:lineRule="exact"/>
        <w:ind w:left="0" w:right="38" w:firstLine="0"/>
        <w:jc w:val="right"/>
        <w:rPr>
          <w:rFonts w:ascii="Times New Roman"/>
          <w:sz w:val="24"/>
        </w:rPr>
      </w:pPr>
      <w: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3039110</wp:posOffset>
                </wp:positionH>
                <wp:positionV relativeFrom="paragraph">
                  <wp:posOffset>-43180</wp:posOffset>
                </wp:positionV>
                <wp:extent cx="90170" cy="0"/>
                <wp:effectExtent l="0" t="0" r="0" b="0"/>
                <wp:wrapNone/>
                <wp:docPr id="4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90170" cy="0"/>
                        </a:xfrm>
                        <a:prstGeom prst="line">
                          <a:avLst/>
                        </a:prstGeom>
                        <a:ln w="6274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7" style="mso-height-relative:page;mso-position-horizontal-relative:page;mso-width-relative:page;position:absolute;z-index:-251651072" from="239.3pt,-3.4pt" to="246.4pt,-3.4pt" coordsize="21600,21600" stroked="t" strokecolor="black">
                <v:stroke joinstyle="round"/>
                <o:lock v:ext="edit" aspectratio="f"/>
              </v:line>
            </w:pict>
          </mc:Fallback>
        </mc:AlternateContent>
      </w:r>
      <w:r>
        <w:rPr>
          <w:rFonts w:ascii="Times New Roman"/>
          <w:w w:val="99"/>
          <w:sz w:val="24"/>
        </w:rPr>
        <w:t>2</w:t>
      </w:r>
    </w:p>
    <w:p>
      <w:pPr>
        <w:pStyle w:val="ListParagraph"/>
        <w:numPr>
          <w:ilvl w:val="1"/>
          <w:numId w:val="1"/>
        </w:numPr>
        <w:tabs>
          <w:tab w:val="left" w:pos="832"/>
          <w:tab w:val="left" w:pos="2472"/>
        </w:tabs>
        <w:spacing w:before="138" w:after="0" w:line="387" w:lineRule="exact"/>
        <w:ind w:left="831" w:right="0" w:hanging="431"/>
        <w:jc w:val="left"/>
        <w:rPr>
          <w:sz w:val="21"/>
        </w:rPr>
      </w:pPr>
      <w:r>
        <w:rPr>
          <w:rFonts w:ascii="Times New Roman" w:eastAsia="Times New Roman"/>
          <w:w w:val="99"/>
          <w:position w:val="15"/>
          <w:sz w:val="24"/>
        </w:rPr>
        <w:br w:type="column"/>
      </w:r>
      <w:r>
        <w:rPr>
          <w:rFonts w:ascii="Times New Roman" w:eastAsia="Times New Roman"/>
          <w:position w:val="15"/>
          <w:sz w:val="24"/>
        </w:rPr>
        <w:t>3</w:t>
      </w:r>
      <w:r>
        <w:rPr>
          <w:rFonts w:ascii="Times New Roman" w:eastAsia="Times New Roman"/>
          <w:position w:val="15"/>
          <w:sz w:val="24"/>
        </w:rPr>
        <w:tab/>
      </w:r>
      <w:r>
        <w:rPr>
          <w:rFonts w:ascii="Times New Roman" w:eastAsia="Times New Roman"/>
          <w:sz w:val="21"/>
        </w:rPr>
        <w:t>D</w:t>
      </w:r>
      <w:r>
        <w:rPr>
          <w:sz w:val="21"/>
        </w:rPr>
        <w:t>．</w:t>
      </w:r>
    </w:p>
    <w:p>
      <w:pPr>
        <w:pStyle w:val="Heading1"/>
        <w:ind w:left="831"/>
      </w:pPr>
      <w: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4753610</wp:posOffset>
                </wp:positionH>
                <wp:positionV relativeFrom="paragraph">
                  <wp:posOffset>-43180</wp:posOffset>
                </wp:positionV>
                <wp:extent cx="90170" cy="0"/>
                <wp:effectExtent l="0" t="0" r="0" b="0"/>
                <wp:wrapNone/>
                <wp:docPr id="6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90170" cy="0"/>
                        </a:xfrm>
                        <a:prstGeom prst="line">
                          <a:avLst/>
                        </a:prstGeom>
                        <a:ln w="6274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8" style="mso-height-relative:page;mso-position-horizontal-relative:page;mso-width-relative:page;position:absolute;z-index:-251649024" from="374.3pt,-3.4pt" to="381.4pt,-3.4pt" coordsize="21600,21600" stroked="t" strokecolor="black">
                <v:stroke joinstyle="round"/>
                <o:lock v:ext="edit" aspectratio="f"/>
              </v:line>
            </w:pict>
          </mc:Fallback>
        </mc:AlternateContent>
      </w:r>
      <w:r>
        <w:drawing>
          <wp:anchor distT="0" distB="0" distL="0" distR="0" simplePos="0" relativeHeight="251691008" behindDoc="0" locked="0" layoutInCell="1" allowOverlap="1">
            <wp:simplePos x="0" y="0"/>
            <wp:positionH relativeFrom="page">
              <wp:posOffset>6024245</wp:posOffset>
            </wp:positionH>
            <wp:positionV relativeFrom="paragraph">
              <wp:posOffset>-75565</wp:posOffset>
            </wp:positionV>
            <wp:extent cx="1348740" cy="1177925"/>
            <wp:effectExtent l="0" t="0" r="0" b="0"/>
            <wp:wrapNone/>
            <wp:docPr id="2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1895293" name="image11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8740" cy="11780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9"/>
        </w:rPr>
        <w:t>4</w:t>
      </w:r>
    </w:p>
    <w:p>
      <w:pPr>
        <w:spacing w:after="0"/>
        <w:sectPr>
          <w:type w:val="continuous"/>
          <w:pgSz w:w="11910" w:h="16840"/>
          <w:pgMar w:top="1380" w:right="180" w:bottom="280" w:left="1300" w:header="720" w:footer="720" w:gutter="0"/>
          <w:cols w:num="3" w:space="708" w:equalWidth="0">
            <w:col w:w="953" w:space="1720"/>
            <w:col w:w="988" w:space="1710"/>
            <w:col w:w="5059"/>
          </w:cols>
        </w:sectPr>
      </w:pPr>
    </w:p>
    <w:p>
      <w:pPr>
        <w:pStyle w:val="ListParagraph"/>
        <w:numPr>
          <w:ilvl w:val="0"/>
          <w:numId w:val="1"/>
        </w:numPr>
        <w:tabs>
          <w:tab w:val="left" w:pos="278"/>
          <w:tab w:val="left" w:pos="4423"/>
        </w:tabs>
        <w:spacing w:before="132" w:after="0" w:line="240" w:lineRule="auto"/>
        <w:ind w:left="118" w:right="2237" w:firstLine="0"/>
        <w:jc w:val="left"/>
        <w:rPr>
          <w:sz w:val="21"/>
        </w:rPr>
      </w:pPr>
      <w:r>
        <w:rPr>
          <w:sz w:val="21"/>
        </w:rPr>
        <w:t>如图，</w:t>
      </w:r>
      <w:r>
        <w:rPr>
          <w:spacing w:val="13"/>
          <w:sz w:val="21"/>
        </w:rPr>
        <w:t>由</w:t>
      </w:r>
      <w:r>
        <w:rPr>
          <w:rFonts w:ascii="Times New Roman" w:eastAsia="Times New Roman"/>
          <w:sz w:val="27"/>
        </w:rPr>
        <w:t>10</w:t>
      </w:r>
      <w:r>
        <w:rPr>
          <w:rFonts w:ascii="Times New Roman" w:eastAsia="Times New Roman"/>
          <w:spacing w:val="-32"/>
          <w:sz w:val="27"/>
        </w:rPr>
        <w:t xml:space="preserve"> </w:t>
      </w:r>
      <w:r>
        <w:rPr>
          <w:sz w:val="21"/>
        </w:rPr>
        <w:t>根完全相同的小棒拼接而成，请你再添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/>
          <w:position w:val="1"/>
          <w:sz w:val="28"/>
        </w:rPr>
        <w:t>2</w:t>
      </w:r>
      <w:r>
        <w:rPr>
          <w:rFonts w:ascii="Times New Roman" w:eastAsia="Times New Roman"/>
          <w:spacing w:val="-32"/>
          <w:position w:val="1"/>
          <w:sz w:val="28"/>
        </w:rPr>
        <w:t xml:space="preserve"> </w:t>
      </w:r>
      <w:r>
        <w:rPr>
          <w:sz w:val="21"/>
        </w:rPr>
        <w:t>根与前面完全相同的小棒，拼接后的图形恰好</w:t>
      </w:r>
      <w:r>
        <w:rPr>
          <w:spacing w:val="33"/>
          <w:sz w:val="21"/>
        </w:rPr>
        <w:t>有</w:t>
      </w:r>
      <w:r>
        <w:rPr>
          <w:rFonts w:ascii="Times New Roman" w:eastAsia="Times New Roman"/>
          <w:sz w:val="27"/>
        </w:rPr>
        <w:t>3</w:t>
      </w:r>
      <w:r>
        <w:rPr>
          <w:rFonts w:ascii="Times New Roman" w:eastAsia="Times New Roman"/>
          <w:spacing w:val="-25"/>
          <w:sz w:val="27"/>
        </w:rPr>
        <w:t xml:space="preserve"> </w:t>
      </w:r>
      <w:r>
        <w:rPr>
          <w:sz w:val="21"/>
        </w:rPr>
        <w:t>个菱形的方法共有（</w:t>
      </w:r>
      <w:r>
        <w:rPr>
          <w:sz w:val="21"/>
        </w:rPr>
        <w:tab/>
      </w:r>
      <w:r>
        <w:rPr>
          <w:sz w:val="21"/>
        </w:rPr>
        <w:t>）</w:t>
      </w:r>
    </w:p>
    <w:p>
      <w:pPr>
        <w:tabs>
          <w:tab w:val="left" w:pos="2316"/>
          <w:tab w:val="left" w:pos="4399"/>
          <w:tab w:val="left" w:pos="6377"/>
        </w:tabs>
        <w:spacing w:before="0" w:line="330" w:lineRule="exact"/>
        <w:ind w:left="118" w:right="0" w:firstLine="0"/>
        <w:jc w:val="left"/>
        <w:rPr>
          <w:sz w:val="21"/>
        </w:rPr>
      </w:pPr>
      <w:r>
        <w:rPr>
          <w:rFonts w:ascii="Times New Roman" w:eastAsia="Times New Roman"/>
          <w:sz w:val="21"/>
        </w:rPr>
        <w:t xml:space="preserve">A. </w:t>
      </w:r>
      <w:r>
        <w:rPr>
          <w:rFonts w:ascii="Times New Roman" w:eastAsia="Times New Roman"/>
          <w:spacing w:val="31"/>
          <w:sz w:val="21"/>
        </w:rPr>
        <w:t xml:space="preserve"> </w:t>
      </w:r>
      <w:r>
        <w:rPr>
          <w:rFonts w:ascii="Times New Roman" w:eastAsia="Times New Roman"/>
          <w:sz w:val="27"/>
        </w:rPr>
        <w:t>3</w:t>
      </w:r>
      <w:r>
        <w:rPr>
          <w:rFonts w:ascii="Times New Roman" w:eastAsia="Times New Roman"/>
          <w:spacing w:val="-23"/>
          <w:sz w:val="27"/>
        </w:rPr>
        <w:t xml:space="preserve"> </w:t>
      </w:r>
      <w:r>
        <w:rPr>
          <w:sz w:val="21"/>
        </w:rPr>
        <w:t>种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</w:t>
      </w:r>
      <w:r>
        <w:rPr>
          <w:rFonts w:ascii="Times New Roman" w:eastAsia="Times New Roman"/>
          <w:spacing w:val="38"/>
          <w:sz w:val="21"/>
        </w:rPr>
        <w:t xml:space="preserve"> </w:t>
      </w:r>
      <w:r>
        <w:rPr>
          <w:rFonts w:ascii="Times New Roman" w:eastAsia="Times New Roman"/>
          <w:position w:val="1"/>
          <w:sz w:val="28"/>
        </w:rPr>
        <w:t>4</w:t>
      </w:r>
      <w:r>
        <w:rPr>
          <w:rFonts w:ascii="Times New Roman" w:eastAsia="Times New Roman"/>
          <w:spacing w:val="-42"/>
          <w:position w:val="1"/>
          <w:sz w:val="28"/>
        </w:rPr>
        <w:t xml:space="preserve"> </w:t>
      </w:r>
      <w:r>
        <w:rPr>
          <w:sz w:val="21"/>
        </w:rPr>
        <w:t>种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C. </w:t>
      </w:r>
      <w:r>
        <w:rPr>
          <w:rFonts w:ascii="Times New Roman" w:eastAsia="Times New Roman"/>
          <w:spacing w:val="31"/>
          <w:sz w:val="21"/>
        </w:rPr>
        <w:t xml:space="preserve"> </w:t>
      </w:r>
      <w:r>
        <w:rPr>
          <w:rFonts w:ascii="Times New Roman" w:eastAsia="Times New Roman"/>
          <w:sz w:val="27"/>
        </w:rPr>
        <w:t>5</w:t>
      </w:r>
      <w:r>
        <w:rPr>
          <w:rFonts w:ascii="Times New Roman" w:eastAsia="Times New Roman"/>
          <w:spacing w:val="-25"/>
          <w:sz w:val="27"/>
        </w:rPr>
        <w:t xml:space="preserve"> </w:t>
      </w:r>
      <w:r>
        <w:rPr>
          <w:sz w:val="21"/>
        </w:rPr>
        <w:t>种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D. </w:t>
      </w:r>
      <w:r>
        <w:rPr>
          <w:rFonts w:ascii="Times New Roman" w:eastAsia="Times New Roman"/>
          <w:sz w:val="27"/>
        </w:rPr>
        <w:t>6</w:t>
      </w:r>
      <w:r>
        <w:rPr>
          <w:rFonts w:ascii="Times New Roman" w:eastAsia="Times New Roman"/>
          <w:spacing w:val="-46"/>
          <w:sz w:val="27"/>
        </w:rPr>
        <w:t xml:space="preserve"> </w:t>
      </w:r>
      <w:r>
        <w:rPr>
          <w:sz w:val="21"/>
        </w:rPr>
        <w:t>种</w:t>
      </w:r>
    </w:p>
    <w:p>
      <w:pPr>
        <w:spacing w:before="242"/>
        <w:ind w:left="118" w:right="0" w:firstLine="0"/>
        <w:jc w:val="left"/>
        <w:rPr>
          <w:rFonts w:ascii="Times New Roman" w:eastAsia="Times New Roman"/>
          <w:sz w:val="21"/>
        </w:rPr>
      </w:pPr>
      <w:r>
        <w:rPr>
          <w:rFonts w:ascii="Times New Roman" w:eastAsia="Times New Roman"/>
          <w:spacing w:val="1"/>
          <w:w w:val="99"/>
          <w:position w:val="2"/>
          <w:sz w:val="21"/>
        </w:rPr>
        <w:t>8</w:t>
      </w:r>
      <w:r>
        <w:rPr>
          <w:rFonts w:ascii="Times New Roman" w:eastAsia="Times New Roman"/>
          <w:w w:val="99"/>
          <w:position w:val="2"/>
          <w:sz w:val="21"/>
        </w:rPr>
        <w:t>.</w:t>
      </w:r>
      <w:r>
        <w:rPr>
          <w:spacing w:val="18"/>
          <w:w w:val="99"/>
          <w:position w:val="2"/>
          <w:sz w:val="21"/>
        </w:rPr>
        <w:t>关于</w:t>
      </w:r>
      <w:r>
        <w:rPr>
          <w:rFonts w:ascii="Times New Roman" w:eastAsia="Times New Roman"/>
          <w:i/>
          <w:w w:val="99"/>
          <w:position w:val="2"/>
          <w:sz w:val="21"/>
        </w:rPr>
        <w:t>x</w:t>
      </w:r>
      <w:r>
        <w:rPr>
          <w:rFonts w:ascii="Times New Roman" w:eastAsia="Times New Roman"/>
          <w:i/>
          <w:spacing w:val="-16"/>
          <w:position w:val="2"/>
          <w:sz w:val="21"/>
        </w:rPr>
        <w:t xml:space="preserve"> </w:t>
      </w:r>
      <w:r>
        <w:rPr>
          <w:w w:val="99"/>
          <w:position w:val="2"/>
          <w:sz w:val="21"/>
        </w:rPr>
        <w:t>的一元二次方程</w:t>
      </w:r>
      <w:r>
        <w:rPr>
          <w:spacing w:val="-67"/>
          <w:position w:val="2"/>
          <w:sz w:val="21"/>
        </w:rPr>
        <w:t xml:space="preserve"> </w:t>
      </w:r>
      <w:r>
        <w:rPr>
          <w:rFonts w:ascii="Times New Roman" w:eastAsia="Times New Roman"/>
          <w:i/>
          <w:w w:val="99"/>
          <w:position w:val="2"/>
          <w:sz w:val="21"/>
        </w:rPr>
        <w:t>x</w:t>
      </w:r>
      <w:r>
        <w:rPr>
          <w:rFonts w:ascii="Times New Roman" w:eastAsia="Times New Roman"/>
          <w:spacing w:val="-2"/>
          <w:w w:val="104"/>
          <w:position w:val="2"/>
          <w:sz w:val="21"/>
          <w:vertAlign w:val="superscript"/>
        </w:rPr>
        <w:t>2</w:t>
      </w:r>
      <w:r>
        <w:rPr>
          <w:rFonts w:ascii="Times New Roman" w:eastAsia="Times New Roman"/>
          <w:w w:val="99"/>
          <w:position w:val="2"/>
          <w:sz w:val="21"/>
          <w:vertAlign w:val="baseline"/>
        </w:rPr>
        <w:t>-(</w:t>
      </w:r>
      <w:r>
        <w:rPr>
          <w:rFonts w:ascii="Times New Roman" w:eastAsia="Times New Roman"/>
          <w:i/>
          <w:w w:val="99"/>
          <w:position w:val="2"/>
          <w:sz w:val="21"/>
          <w:vertAlign w:val="baseline"/>
        </w:rPr>
        <w:t>k</w:t>
      </w:r>
      <w:r>
        <w:rPr>
          <w:rFonts w:ascii="Times New Roman" w:eastAsia="Times New Roman"/>
          <w:w w:val="99"/>
          <w:position w:val="2"/>
          <w:sz w:val="21"/>
          <w:vertAlign w:val="baseline"/>
        </w:rPr>
        <w:t>-</w:t>
      </w:r>
      <w:r>
        <w:rPr>
          <w:rFonts w:ascii="Times New Roman" w:eastAsia="Times New Roman"/>
          <w:spacing w:val="1"/>
          <w:w w:val="99"/>
          <w:position w:val="2"/>
          <w:sz w:val="21"/>
          <w:vertAlign w:val="baseline"/>
        </w:rPr>
        <w:t>1</w:t>
      </w:r>
      <w:r>
        <w:rPr>
          <w:rFonts w:ascii="Times New Roman" w:eastAsia="Times New Roman"/>
          <w:w w:val="99"/>
          <w:position w:val="2"/>
          <w:sz w:val="21"/>
          <w:vertAlign w:val="baseline"/>
        </w:rPr>
        <w:t>)</w:t>
      </w:r>
      <w:r>
        <w:rPr>
          <w:rFonts w:ascii="Times New Roman" w:eastAsia="Times New Roman"/>
          <w:i/>
          <w:w w:val="99"/>
          <w:position w:val="2"/>
          <w:sz w:val="21"/>
          <w:vertAlign w:val="baseline"/>
        </w:rPr>
        <w:t>x</w:t>
      </w:r>
      <w:r>
        <w:rPr>
          <w:rFonts w:ascii="Times New Roman" w:eastAsia="Times New Roman"/>
          <w:w w:val="99"/>
          <w:position w:val="2"/>
          <w:sz w:val="21"/>
          <w:vertAlign w:val="baseline"/>
        </w:rPr>
        <w:t>-</w:t>
      </w:r>
      <w:r>
        <w:rPr>
          <w:rFonts w:ascii="Times New Roman" w:eastAsia="Times New Roman"/>
          <w:i/>
          <w:w w:val="99"/>
          <w:position w:val="2"/>
          <w:sz w:val="21"/>
          <w:vertAlign w:val="baseline"/>
        </w:rPr>
        <w:t>k</w:t>
      </w:r>
      <w:r>
        <w:rPr>
          <w:rFonts w:ascii="Times New Roman" w:eastAsia="Times New Roman"/>
          <w:spacing w:val="-1"/>
          <w:w w:val="99"/>
          <w:position w:val="2"/>
          <w:sz w:val="21"/>
          <w:vertAlign w:val="baseline"/>
        </w:rPr>
        <w:t>+</w:t>
      </w:r>
      <w:r>
        <w:rPr>
          <w:rFonts w:ascii="Times New Roman" w:eastAsia="Times New Roman"/>
          <w:spacing w:val="1"/>
          <w:w w:val="99"/>
          <w:position w:val="2"/>
          <w:sz w:val="21"/>
          <w:vertAlign w:val="baseline"/>
        </w:rPr>
        <w:t>2</w:t>
      </w:r>
      <w:r>
        <w:rPr>
          <w:rFonts w:ascii="Times New Roman" w:eastAsia="Times New Roman"/>
          <w:spacing w:val="-1"/>
          <w:w w:val="99"/>
          <w:position w:val="2"/>
          <w:sz w:val="21"/>
          <w:vertAlign w:val="baseline"/>
        </w:rPr>
        <w:t>=</w:t>
      </w:r>
      <w:r>
        <w:rPr>
          <w:rFonts w:ascii="Times New Roman" w:eastAsia="Times New Roman"/>
          <w:w w:val="99"/>
          <w:position w:val="2"/>
          <w:sz w:val="21"/>
          <w:vertAlign w:val="baseline"/>
        </w:rPr>
        <w:t>0</w:t>
      </w:r>
      <w:r>
        <w:rPr>
          <w:rFonts w:ascii="Times New Roman" w:eastAsia="Times New Roman"/>
          <w:spacing w:val="-16"/>
          <w:position w:val="2"/>
          <w:sz w:val="21"/>
          <w:vertAlign w:val="baseline"/>
        </w:rPr>
        <w:t xml:space="preserve"> </w:t>
      </w:r>
      <w:r>
        <w:rPr>
          <w:spacing w:val="7"/>
          <w:w w:val="99"/>
          <w:position w:val="2"/>
          <w:sz w:val="21"/>
          <w:vertAlign w:val="baseline"/>
        </w:rPr>
        <w:t>有两个实数根</w:t>
      </w:r>
      <w:r>
        <w:rPr>
          <w:rFonts w:ascii="Times New Roman" w:eastAsia="Times New Roman"/>
          <w:i/>
          <w:w w:val="99"/>
          <w:position w:val="2"/>
          <w:sz w:val="21"/>
          <w:vertAlign w:val="baseline"/>
        </w:rPr>
        <w:t>x</w:t>
      </w:r>
      <w:r>
        <w:rPr>
          <w:rFonts w:ascii="Times New Roman" w:eastAsia="Times New Roman"/>
          <w:spacing w:val="1"/>
          <w:w w:val="105"/>
          <w:sz w:val="13"/>
          <w:vertAlign w:val="baseline"/>
        </w:rPr>
        <w:t>1</w:t>
      </w:r>
      <w:r>
        <w:rPr>
          <w:spacing w:val="-104"/>
          <w:w w:val="99"/>
          <w:position w:val="2"/>
          <w:sz w:val="21"/>
          <w:vertAlign w:val="baseline"/>
        </w:rPr>
        <w:t>，</w:t>
      </w:r>
      <w:r>
        <w:rPr>
          <w:rFonts w:ascii="Times New Roman" w:eastAsia="Times New Roman"/>
          <w:i/>
          <w:spacing w:val="-2"/>
          <w:w w:val="99"/>
          <w:position w:val="2"/>
          <w:sz w:val="21"/>
          <w:vertAlign w:val="baseline"/>
        </w:rPr>
        <w:t>x</w:t>
      </w:r>
      <w:r>
        <w:rPr>
          <w:rFonts w:ascii="Times New Roman" w:eastAsia="Times New Roman"/>
          <w:spacing w:val="1"/>
          <w:w w:val="105"/>
          <w:sz w:val="13"/>
          <w:vertAlign w:val="baseline"/>
        </w:rPr>
        <w:t>2</w:t>
      </w:r>
      <w:r>
        <w:rPr>
          <w:spacing w:val="-51"/>
          <w:w w:val="99"/>
          <w:position w:val="2"/>
          <w:sz w:val="21"/>
          <w:vertAlign w:val="baseline"/>
        </w:rPr>
        <w:t>，若</w:t>
      </w:r>
      <w:r>
        <w:rPr>
          <w:rFonts w:ascii="Times New Roman" w:eastAsia="Times New Roman"/>
          <w:w w:val="99"/>
          <w:position w:val="2"/>
          <w:sz w:val="21"/>
          <w:vertAlign w:val="baseline"/>
        </w:rPr>
        <w:t>(</w:t>
      </w:r>
      <w:r>
        <w:rPr>
          <w:rFonts w:ascii="Times New Roman" w:eastAsia="Times New Roman"/>
          <w:i/>
          <w:w w:val="99"/>
          <w:position w:val="2"/>
          <w:sz w:val="21"/>
          <w:vertAlign w:val="baseline"/>
        </w:rPr>
        <w:t>x</w:t>
      </w:r>
      <w:r>
        <w:rPr>
          <w:rFonts w:ascii="Times New Roman" w:eastAsia="Times New Roman"/>
          <w:spacing w:val="1"/>
          <w:w w:val="105"/>
          <w:sz w:val="13"/>
          <w:vertAlign w:val="baseline"/>
        </w:rPr>
        <w:t>1</w:t>
      </w:r>
      <w:r>
        <w:rPr>
          <w:rFonts w:ascii="Times New Roman" w:eastAsia="Times New Roman"/>
          <w:w w:val="99"/>
          <w:position w:val="2"/>
          <w:sz w:val="21"/>
          <w:vertAlign w:val="baseline"/>
        </w:rPr>
        <w:t>-</w:t>
      </w:r>
      <w:r>
        <w:rPr>
          <w:rFonts w:ascii="Times New Roman" w:eastAsia="Times New Roman"/>
          <w:i/>
          <w:spacing w:val="-2"/>
          <w:w w:val="99"/>
          <w:position w:val="2"/>
          <w:sz w:val="21"/>
          <w:vertAlign w:val="baseline"/>
        </w:rPr>
        <w:t>x</w:t>
      </w:r>
      <w:r>
        <w:rPr>
          <w:rFonts w:ascii="Times New Roman" w:eastAsia="Times New Roman"/>
          <w:spacing w:val="1"/>
          <w:w w:val="105"/>
          <w:sz w:val="13"/>
          <w:vertAlign w:val="baseline"/>
        </w:rPr>
        <w:t>2</w:t>
      </w:r>
      <w:r>
        <w:rPr>
          <w:rFonts w:ascii="Times New Roman" w:eastAsia="Times New Roman"/>
          <w:spacing w:val="-1"/>
          <w:w w:val="99"/>
          <w:position w:val="2"/>
          <w:sz w:val="21"/>
          <w:vertAlign w:val="baseline"/>
        </w:rPr>
        <w:t>+</w:t>
      </w:r>
      <w:r>
        <w:rPr>
          <w:rFonts w:ascii="Times New Roman" w:eastAsia="Times New Roman"/>
          <w:spacing w:val="1"/>
          <w:w w:val="99"/>
          <w:position w:val="2"/>
          <w:sz w:val="21"/>
          <w:vertAlign w:val="baseline"/>
        </w:rPr>
        <w:t>2</w:t>
      </w:r>
      <w:r>
        <w:rPr>
          <w:rFonts w:ascii="Times New Roman" w:eastAsia="Times New Roman"/>
          <w:spacing w:val="-1"/>
          <w:w w:val="99"/>
          <w:position w:val="2"/>
          <w:sz w:val="21"/>
          <w:vertAlign w:val="baseline"/>
        </w:rPr>
        <w:t>)(</w:t>
      </w:r>
      <w:r>
        <w:rPr>
          <w:rFonts w:ascii="Times New Roman" w:eastAsia="Times New Roman"/>
          <w:i/>
          <w:w w:val="99"/>
          <w:position w:val="2"/>
          <w:sz w:val="21"/>
          <w:vertAlign w:val="baseline"/>
        </w:rPr>
        <w:t>x</w:t>
      </w:r>
      <w:r>
        <w:rPr>
          <w:rFonts w:ascii="Times New Roman" w:eastAsia="Times New Roman"/>
          <w:spacing w:val="-2"/>
          <w:w w:val="105"/>
          <w:sz w:val="13"/>
          <w:vertAlign w:val="baseline"/>
        </w:rPr>
        <w:t>1</w:t>
      </w:r>
      <w:r>
        <w:rPr>
          <w:rFonts w:ascii="Times New Roman" w:eastAsia="Times New Roman"/>
          <w:spacing w:val="-1"/>
          <w:w w:val="99"/>
          <w:position w:val="2"/>
          <w:sz w:val="21"/>
          <w:vertAlign w:val="baseline"/>
        </w:rPr>
        <w:t>-</w:t>
      </w:r>
      <w:r>
        <w:rPr>
          <w:rFonts w:ascii="Times New Roman" w:eastAsia="Times New Roman"/>
          <w:i/>
          <w:w w:val="99"/>
          <w:position w:val="2"/>
          <w:sz w:val="21"/>
          <w:vertAlign w:val="baseline"/>
        </w:rPr>
        <w:t>x</w:t>
      </w:r>
      <w:r>
        <w:rPr>
          <w:rFonts w:ascii="Times New Roman" w:eastAsia="Times New Roman"/>
          <w:spacing w:val="1"/>
          <w:w w:val="105"/>
          <w:sz w:val="13"/>
          <w:vertAlign w:val="baseline"/>
        </w:rPr>
        <w:t>2</w:t>
      </w:r>
      <w:r>
        <w:rPr>
          <w:rFonts w:ascii="Times New Roman" w:eastAsia="Times New Roman"/>
          <w:spacing w:val="-3"/>
          <w:w w:val="99"/>
          <w:position w:val="2"/>
          <w:sz w:val="21"/>
          <w:vertAlign w:val="baseline"/>
        </w:rPr>
        <w:t>-</w:t>
      </w:r>
      <w:r>
        <w:rPr>
          <w:rFonts w:ascii="Times New Roman" w:eastAsia="Times New Roman"/>
          <w:spacing w:val="1"/>
          <w:w w:val="99"/>
          <w:position w:val="2"/>
          <w:sz w:val="21"/>
          <w:vertAlign w:val="baseline"/>
        </w:rPr>
        <w:t>2)+2</w:t>
      </w:r>
      <w:r>
        <w:rPr>
          <w:rFonts w:ascii="Times New Roman" w:eastAsia="Times New Roman"/>
          <w:i/>
          <w:w w:val="99"/>
          <w:position w:val="2"/>
          <w:sz w:val="21"/>
          <w:vertAlign w:val="baseline"/>
        </w:rPr>
        <w:t>x</w:t>
      </w:r>
      <w:r>
        <w:rPr>
          <w:rFonts w:ascii="Times New Roman" w:eastAsia="Times New Roman"/>
          <w:spacing w:val="-2"/>
          <w:w w:val="105"/>
          <w:sz w:val="13"/>
          <w:vertAlign w:val="baseline"/>
        </w:rPr>
        <w:t>1</w:t>
      </w:r>
      <w:r>
        <w:rPr>
          <w:rFonts w:ascii="Times New Roman" w:eastAsia="Times New Roman"/>
          <w:i/>
          <w:w w:val="99"/>
          <w:position w:val="2"/>
          <w:sz w:val="21"/>
          <w:vertAlign w:val="baseline"/>
        </w:rPr>
        <w:t>x</w:t>
      </w:r>
      <w:r>
        <w:rPr>
          <w:rFonts w:ascii="Times New Roman" w:eastAsia="Times New Roman"/>
          <w:spacing w:val="-2"/>
          <w:w w:val="105"/>
          <w:sz w:val="13"/>
          <w:vertAlign w:val="baseline"/>
        </w:rPr>
        <w:t>2</w:t>
      </w:r>
      <w:r>
        <w:rPr>
          <w:rFonts w:ascii="Times New Roman" w:eastAsia="Times New Roman"/>
          <w:spacing w:val="-1"/>
          <w:w w:val="99"/>
          <w:position w:val="2"/>
          <w:sz w:val="21"/>
          <w:vertAlign w:val="baseline"/>
        </w:rPr>
        <w:t>=</w:t>
      </w:r>
      <w:r>
        <w:rPr>
          <w:rFonts w:ascii="Times New Roman" w:eastAsia="Times New Roman"/>
          <w:w w:val="99"/>
          <w:position w:val="2"/>
          <w:sz w:val="21"/>
          <w:vertAlign w:val="baseline"/>
        </w:rPr>
        <w:t>-3</w:t>
      </w:r>
    </w:p>
    <w:p>
      <w:pPr>
        <w:pStyle w:val="BodyText"/>
        <w:tabs>
          <w:tab w:val="left" w:pos="1891"/>
        </w:tabs>
        <w:spacing w:before="1"/>
        <w:ind w:left="118"/>
      </w:pPr>
      <w:r>
        <w:t>则</w:t>
      </w:r>
      <w:r>
        <w:rPr>
          <w:spacing w:val="-55"/>
        </w:rPr>
        <w:t xml:space="preserve"> </w:t>
      </w:r>
      <w:r>
        <w:rPr>
          <w:rFonts w:ascii="Times New Roman" w:eastAsia="Times New Roman"/>
          <w:i/>
        </w:rPr>
        <w:t xml:space="preserve">k </w:t>
      </w:r>
      <w:r>
        <w:t>的值为（</w:t>
      </w:r>
      <w:r>
        <w:tab/>
      </w:r>
      <w:r>
        <w:t>）</w:t>
      </w:r>
    </w:p>
    <w:p>
      <w:pPr>
        <w:pStyle w:val="BodyText"/>
        <w:tabs>
          <w:tab w:val="left" w:pos="2847"/>
          <w:tab w:val="left" w:pos="5367"/>
          <w:tab w:val="left" w:pos="7258"/>
        </w:tabs>
        <w:spacing w:before="2"/>
        <w:ind w:left="118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t>．</w:t>
      </w:r>
      <w:r>
        <w:rPr>
          <w:rFonts w:ascii="Times New Roman" w:eastAsia="Times New Roman"/>
        </w:rPr>
        <w:t>0</w:t>
      </w:r>
      <w:r>
        <w:rPr>
          <w:rFonts w:ascii="Times New Roman" w:eastAsia="Times New Roman"/>
          <w:spacing w:val="-1"/>
        </w:rPr>
        <w:t xml:space="preserve"> </w:t>
      </w:r>
      <w:r>
        <w:t>或</w:t>
      </w:r>
      <w:r>
        <w:rPr>
          <w:spacing w:val="-53"/>
        </w:rPr>
        <w:t xml:space="preserve"> 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</w:rPr>
        <w:t>B</w:t>
      </w:r>
      <w:r>
        <w:t>．</w:t>
      </w:r>
      <w:r>
        <w:rPr>
          <w:rFonts w:ascii="Times New Roman" w:eastAsia="Times New Roman"/>
        </w:rPr>
        <w:t xml:space="preserve">-2 </w:t>
      </w:r>
      <w:r>
        <w:t>或</w:t>
      </w:r>
      <w:r>
        <w:rPr>
          <w:spacing w:val="-54"/>
        </w:rPr>
        <w:t xml:space="preserve"> 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</w:rPr>
        <w:t>C</w:t>
      </w:r>
      <w:r>
        <w:t>．</w:t>
      </w:r>
      <w:r>
        <w:rPr>
          <w:rFonts w:ascii="Times New Roman" w:eastAsia="Times New Roman"/>
        </w:rPr>
        <w:t>-2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</w:rPr>
        <w:t>D</w:t>
      </w:r>
      <w:r>
        <w:t xml:space="preserve">． </w:t>
      </w:r>
      <w:r>
        <w:rPr>
          <w:rFonts w:ascii="Times New Roman" w:eastAsia="Times New Roman"/>
        </w:rPr>
        <w:t>2</w:t>
      </w:r>
    </w:p>
    <w:p>
      <w:pPr>
        <w:pStyle w:val="BodyText"/>
        <w:spacing w:before="3"/>
        <w:rPr>
          <w:rFonts w:ascii="Times New Roman"/>
        </w:rPr>
      </w:pPr>
    </w:p>
    <w:p>
      <w:pPr>
        <w:tabs>
          <w:tab w:val="left" w:pos="2638"/>
          <w:tab w:val="left" w:pos="5158"/>
          <w:tab w:val="left" w:pos="7258"/>
          <w:tab w:val="left" w:pos="7879"/>
        </w:tabs>
        <w:spacing w:before="0" w:line="242" w:lineRule="auto"/>
        <w:ind w:left="118" w:right="1236" w:firstLine="0"/>
        <w:jc w:val="left"/>
        <w:rPr>
          <w:rFonts w:ascii="Times New Roman" w:eastAsia="Times New Roman" w:hAnsi="Times New Roman"/>
          <w:i/>
          <w:sz w:val="21"/>
        </w:rPr>
      </w:pPr>
      <w:r>
        <w:rPr>
          <w:rFonts w:ascii="Times New Roman" w:eastAsia="Times New Roman" w:hAnsi="Times New Roman"/>
          <w:spacing w:val="-1"/>
          <w:sz w:val="21"/>
        </w:rPr>
        <w:t>9.</w:t>
      </w:r>
      <w:r>
        <w:rPr>
          <w:sz w:val="21"/>
        </w:rPr>
        <w:t>观察等式：</w:t>
      </w:r>
      <w:r>
        <w:rPr>
          <w:rFonts w:ascii="Times New Roman" w:eastAsia="Times New Roman" w:hAnsi="Times New Roman"/>
          <w:sz w:val="21"/>
        </w:rPr>
        <w:t>2</w:t>
      </w:r>
      <w:r>
        <w:rPr>
          <w:sz w:val="21"/>
        </w:rPr>
        <w:t>＋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position w:val="7"/>
          <w:sz w:val="13"/>
        </w:rPr>
        <w:t>2</w:t>
      </w:r>
      <w:r>
        <w:rPr>
          <w:sz w:val="21"/>
        </w:rPr>
        <w:t>＝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position w:val="7"/>
          <w:sz w:val="13"/>
        </w:rPr>
        <w:t>3</w:t>
      </w:r>
      <w:r>
        <w:rPr>
          <w:sz w:val="21"/>
        </w:rPr>
        <w:t>－</w:t>
      </w:r>
      <w:r>
        <w:rPr>
          <w:rFonts w:ascii="Times New Roman" w:eastAsia="Times New Roman" w:hAnsi="Times New Roman"/>
          <w:sz w:val="21"/>
        </w:rPr>
        <w:t>2</w:t>
      </w:r>
      <w:r>
        <w:rPr>
          <w:sz w:val="21"/>
        </w:rPr>
        <w:t>；</w:t>
      </w:r>
      <w:r>
        <w:rPr>
          <w:rFonts w:ascii="Times New Roman" w:eastAsia="Times New Roman" w:hAnsi="Times New Roman"/>
          <w:sz w:val="21"/>
        </w:rPr>
        <w:t>2</w:t>
      </w:r>
      <w:r>
        <w:rPr>
          <w:sz w:val="21"/>
        </w:rPr>
        <w:t>＋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position w:val="7"/>
          <w:sz w:val="13"/>
        </w:rPr>
        <w:t>2</w:t>
      </w:r>
      <w:r>
        <w:rPr>
          <w:sz w:val="21"/>
        </w:rPr>
        <w:t>＋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position w:val="7"/>
          <w:sz w:val="13"/>
        </w:rPr>
        <w:t>3</w:t>
      </w:r>
      <w:r>
        <w:rPr>
          <w:sz w:val="21"/>
        </w:rPr>
        <w:t>＝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position w:val="7"/>
          <w:sz w:val="13"/>
        </w:rPr>
        <w:t>4</w:t>
      </w:r>
      <w:r>
        <w:rPr>
          <w:sz w:val="21"/>
        </w:rPr>
        <w:t>－</w:t>
      </w:r>
      <w:r>
        <w:rPr>
          <w:rFonts w:ascii="Times New Roman" w:eastAsia="Times New Roman" w:hAnsi="Times New Roman"/>
          <w:sz w:val="21"/>
        </w:rPr>
        <w:t>2</w:t>
      </w:r>
      <w:r>
        <w:rPr>
          <w:sz w:val="21"/>
        </w:rPr>
        <w:t>；</w:t>
      </w:r>
      <w:r>
        <w:rPr>
          <w:rFonts w:ascii="Times New Roman" w:eastAsia="Times New Roman" w:hAnsi="Times New Roman"/>
          <w:sz w:val="21"/>
        </w:rPr>
        <w:t>2</w:t>
      </w:r>
      <w:r>
        <w:rPr>
          <w:sz w:val="21"/>
        </w:rPr>
        <w:t>＋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position w:val="7"/>
          <w:sz w:val="13"/>
        </w:rPr>
        <w:t>2</w:t>
      </w:r>
      <w:r>
        <w:rPr>
          <w:sz w:val="21"/>
        </w:rPr>
        <w:t>＋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position w:val="7"/>
          <w:sz w:val="13"/>
        </w:rPr>
        <w:t>3</w:t>
      </w:r>
      <w:r>
        <w:rPr>
          <w:sz w:val="21"/>
        </w:rPr>
        <w:t>＋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position w:val="7"/>
          <w:sz w:val="13"/>
        </w:rPr>
        <w:t>4</w:t>
      </w:r>
      <w:r>
        <w:rPr>
          <w:sz w:val="21"/>
        </w:rPr>
        <w:t>＝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position w:val="7"/>
          <w:sz w:val="13"/>
        </w:rPr>
        <w:t>5</w:t>
      </w:r>
      <w:r>
        <w:rPr>
          <w:sz w:val="21"/>
        </w:rPr>
        <w:t>－</w:t>
      </w:r>
      <w:r>
        <w:rPr>
          <w:rFonts w:ascii="Times New Roman" w:eastAsia="Times New Roman" w:hAnsi="Times New Roman"/>
          <w:sz w:val="21"/>
        </w:rPr>
        <w:t>2…</w:t>
      </w:r>
      <w:r>
        <w:rPr>
          <w:sz w:val="21"/>
        </w:rPr>
        <w:t>已知按一定规律排列的一组数：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position w:val="7"/>
          <w:sz w:val="13"/>
        </w:rPr>
        <w:t>50</w:t>
      </w:r>
      <w:r>
        <w:rPr>
          <w:sz w:val="21"/>
        </w:rPr>
        <w:t>、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position w:val="7"/>
          <w:sz w:val="13"/>
        </w:rPr>
        <w:t>51</w:t>
      </w:r>
      <w:r>
        <w:rPr>
          <w:sz w:val="21"/>
        </w:rPr>
        <w:t>、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position w:val="7"/>
          <w:sz w:val="13"/>
        </w:rPr>
        <w:t>52</w:t>
      </w:r>
      <w:r>
        <w:rPr>
          <w:sz w:val="21"/>
        </w:rPr>
        <w:t>、</w:t>
      </w:r>
      <w:r>
        <w:rPr>
          <w:rFonts w:ascii="Times New Roman" w:eastAsia="Times New Roman" w:hAnsi="Times New Roman"/>
          <w:sz w:val="21"/>
        </w:rPr>
        <w:t>…</w:t>
      </w:r>
      <w:r>
        <w:rPr>
          <w:sz w:val="21"/>
        </w:rPr>
        <w:t>、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position w:val="7"/>
          <w:sz w:val="13"/>
        </w:rPr>
        <w:t>99</w:t>
      </w:r>
      <w:r>
        <w:rPr>
          <w:sz w:val="21"/>
        </w:rPr>
        <w:t>、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position w:val="7"/>
          <w:sz w:val="13"/>
        </w:rPr>
        <w:t>100</w:t>
      </w:r>
      <w:r>
        <w:rPr>
          <w:sz w:val="21"/>
        </w:rPr>
        <w:t>．若</w:t>
      </w:r>
      <w:r>
        <w:rPr>
          <w:spacing w:val="-46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position w:val="7"/>
          <w:sz w:val="13"/>
        </w:rPr>
        <w:t>50</w:t>
      </w:r>
      <w:r>
        <w:rPr>
          <w:sz w:val="21"/>
        </w:rPr>
        <w:t>＝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sz w:val="21"/>
        </w:rPr>
        <w:t>，用含</w:t>
      </w:r>
      <w:r>
        <w:rPr>
          <w:spacing w:val="-45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rFonts w:ascii="Times New Roman" w:eastAsia="Times New Roman" w:hAnsi="Times New Roman"/>
          <w:i/>
          <w:spacing w:val="9"/>
          <w:sz w:val="21"/>
        </w:rPr>
        <w:t xml:space="preserve"> </w:t>
      </w:r>
      <w:r>
        <w:rPr>
          <w:sz w:val="21"/>
        </w:rPr>
        <w:t>的式子表示这组数的和是（</w:t>
      </w:r>
      <w:r>
        <w:rPr>
          <w:sz w:val="21"/>
        </w:rPr>
        <w:tab/>
      </w:r>
      <w:r>
        <w:rPr>
          <w:sz w:val="21"/>
        </w:rPr>
        <w:t xml:space="preserve">） </w:t>
      </w:r>
      <w:r>
        <w:rPr>
          <w:rFonts w:ascii="Times New Roman" w:eastAsia="Times New Roman" w:hAnsi="Times New Roman"/>
          <w:sz w:val="21"/>
        </w:rPr>
        <w:t>A</w:t>
      </w:r>
      <w:r>
        <w:rPr>
          <w:sz w:val="21"/>
        </w:rPr>
        <w:t>．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rFonts w:ascii="Times New Roman" w:eastAsia="Times New Roman" w:hAnsi="Times New Roman"/>
          <w:position w:val="7"/>
          <w:sz w:val="13"/>
        </w:rPr>
        <w:t>2</w:t>
      </w:r>
      <w:r>
        <w:rPr>
          <w:sz w:val="21"/>
        </w:rPr>
        <w:t>－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rFonts w:ascii="Times New Roman" w:eastAsia="Times New Roman" w:hAnsi="Times New Roman"/>
          <w:i/>
          <w:sz w:val="21"/>
        </w:rPr>
        <w:tab/>
      </w:r>
      <w:r>
        <w:rPr>
          <w:rFonts w:ascii="Times New Roman" w:eastAsia="Times New Roman" w:hAnsi="Times New Roman"/>
          <w:sz w:val="21"/>
        </w:rPr>
        <w:t>B</w:t>
      </w:r>
      <w:r>
        <w:rPr>
          <w:sz w:val="21"/>
        </w:rPr>
        <w:t>．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rFonts w:ascii="Times New Roman" w:eastAsia="Times New Roman" w:hAnsi="Times New Roman"/>
          <w:position w:val="7"/>
          <w:sz w:val="13"/>
        </w:rPr>
        <w:t>2</w:t>
      </w:r>
      <w:r>
        <w:rPr>
          <w:sz w:val="21"/>
        </w:rPr>
        <w:t>－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sz w:val="21"/>
        </w:rPr>
        <w:t>－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sz w:val="21"/>
        </w:rPr>
        <w:tab/>
      </w:r>
      <w:r>
        <w:rPr>
          <w:rFonts w:ascii="Times New Roman" w:eastAsia="Times New Roman" w:hAnsi="Times New Roman"/>
          <w:sz w:val="21"/>
        </w:rPr>
        <w:t>C</w:t>
      </w:r>
      <w:r>
        <w:rPr>
          <w:sz w:val="21"/>
        </w:rPr>
        <w:t>．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rFonts w:ascii="Times New Roman" w:eastAsia="Times New Roman" w:hAnsi="Times New Roman"/>
          <w:position w:val="7"/>
          <w:sz w:val="13"/>
        </w:rPr>
        <w:t>2</w:t>
      </w:r>
      <w:r>
        <w:rPr>
          <w:sz w:val="21"/>
        </w:rPr>
        <w:t>－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rFonts w:ascii="Times New Roman" w:eastAsia="Times New Roman" w:hAnsi="Times New Roman"/>
          <w:i/>
          <w:sz w:val="21"/>
        </w:rPr>
        <w:tab/>
      </w:r>
      <w:r>
        <w:rPr>
          <w:rFonts w:ascii="Times New Roman" w:eastAsia="Times New Roman" w:hAnsi="Times New Roman"/>
          <w:sz w:val="21"/>
        </w:rPr>
        <w:t>D</w:t>
      </w:r>
      <w:r>
        <w:rPr>
          <w:sz w:val="21"/>
        </w:rPr>
        <w:t>．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rFonts w:ascii="Times New Roman" w:eastAsia="Times New Roman" w:hAnsi="Times New Roman"/>
          <w:position w:val="7"/>
          <w:sz w:val="13"/>
        </w:rPr>
        <w:t>2</w:t>
      </w:r>
      <w:r>
        <w:rPr>
          <w:sz w:val="21"/>
        </w:rPr>
        <w:t>＋</w:t>
      </w:r>
      <w:r>
        <w:rPr>
          <w:rFonts w:ascii="Times New Roman" w:eastAsia="Times New Roman" w:hAnsi="Times New Roman"/>
          <w:i/>
          <w:sz w:val="21"/>
        </w:rPr>
        <w:t>a</w:t>
      </w:r>
    </w:p>
    <w:p>
      <w:pPr>
        <w:spacing w:after="0" w:line="242" w:lineRule="auto"/>
        <w:jc w:val="left"/>
        <w:rPr>
          <w:rFonts w:ascii="Times New Roman" w:eastAsia="Times New Roman" w:hAnsi="Times New Roman"/>
          <w:sz w:val="21"/>
        </w:rPr>
        <w:sectPr>
          <w:type w:val="continuous"/>
          <w:pgSz w:w="11910" w:h="16840"/>
          <w:pgMar w:top="1380" w:right="180" w:bottom="280" w:left="1300" w:header="720" w:footer="720" w:gutter="0"/>
          <w:cols w:space="708"/>
        </w:sectPr>
      </w:pPr>
    </w:p>
    <w:p>
      <w:pPr>
        <w:pStyle w:val="ListParagraph"/>
        <w:numPr>
          <w:ilvl w:val="0"/>
          <w:numId w:val="2"/>
        </w:numPr>
        <w:tabs>
          <w:tab w:val="left" w:pos="420"/>
        </w:tabs>
        <w:spacing w:before="78" w:after="0" w:line="240" w:lineRule="auto"/>
        <w:ind w:left="419" w:right="0" w:hanging="302"/>
        <w:jc w:val="left"/>
        <w:rPr>
          <w:rFonts w:ascii="Times New Roman" w:eastAsia="Times New Roman"/>
          <w:i/>
          <w:sz w:val="22"/>
        </w:rPr>
      </w:pPr>
      <w:r>
        <w:rPr>
          <w:sz w:val="21"/>
        </w:rPr>
        <w:t>抛物线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sz w:val="21"/>
        </w:rPr>
        <w:t>=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position w:val="7"/>
          <w:sz w:val="13"/>
        </w:rPr>
        <w:t>2</w:t>
      </w:r>
      <w:r>
        <w:rPr>
          <w:rFonts w:ascii="Times New Roman" w:eastAsia="Times New Roman"/>
          <w:sz w:val="21"/>
        </w:rPr>
        <w:t>+</w:t>
      </w:r>
      <w:r>
        <w:rPr>
          <w:rFonts w:ascii="Times New Roman" w:eastAsia="Times New Roman"/>
          <w:i/>
          <w:sz w:val="21"/>
        </w:rPr>
        <w:t>bx</w:t>
      </w:r>
      <w:r>
        <w:rPr>
          <w:rFonts w:ascii="Times New Roman" w:eastAsia="Times New Roman"/>
          <w:sz w:val="21"/>
        </w:rPr>
        <w:t>+3</w:t>
      </w:r>
      <w:r>
        <w:rPr>
          <w:sz w:val="21"/>
        </w:rPr>
        <w:t>的对称轴为直线</w:t>
      </w:r>
      <w:r>
        <w:rPr>
          <w:rFonts w:ascii="Times New Roman" w:eastAsia="Times New Roman"/>
          <w:i/>
          <w:spacing w:val="-8"/>
          <w:sz w:val="21"/>
        </w:rPr>
        <w:t>x</w:t>
      </w:r>
      <w:r>
        <w:rPr>
          <w:rFonts w:ascii="Times New Roman" w:eastAsia="Times New Roman"/>
          <w:spacing w:val="-8"/>
          <w:sz w:val="21"/>
        </w:rPr>
        <w:t>=1</w:t>
      </w:r>
      <w:r>
        <w:rPr>
          <w:spacing w:val="-3"/>
          <w:sz w:val="21"/>
        </w:rPr>
        <w:t>．若关于</w:t>
      </w:r>
      <w:r>
        <w:rPr>
          <w:rFonts w:ascii="Times New Roman" w:eastAsia="Times New Roman"/>
          <w:i/>
          <w:sz w:val="21"/>
        </w:rPr>
        <w:t>x</w:t>
      </w:r>
      <w:r>
        <w:rPr>
          <w:sz w:val="21"/>
        </w:rPr>
        <w:t>的一元二次方程</w:t>
      </w:r>
      <w:r>
        <w:rPr>
          <w:rFonts w:ascii="Times New Roman" w:eastAsia="Times New Roman"/>
          <w:i/>
          <w:spacing w:val="-3"/>
          <w:sz w:val="21"/>
        </w:rPr>
        <w:t>x</w:t>
      </w:r>
      <w:r>
        <w:rPr>
          <w:rFonts w:ascii="Times New Roman" w:eastAsia="Times New Roman"/>
          <w:spacing w:val="-3"/>
          <w:position w:val="7"/>
          <w:sz w:val="13"/>
        </w:rPr>
        <w:t>2</w:t>
      </w:r>
      <w:r>
        <w:rPr>
          <w:rFonts w:ascii="Times New Roman" w:eastAsia="Times New Roman"/>
          <w:spacing w:val="-3"/>
          <w:sz w:val="21"/>
        </w:rPr>
        <w:t>+</w:t>
      </w:r>
      <w:r>
        <w:rPr>
          <w:rFonts w:ascii="Times New Roman" w:eastAsia="Times New Roman"/>
          <w:i/>
          <w:spacing w:val="-3"/>
          <w:sz w:val="21"/>
        </w:rPr>
        <w:t>bx</w:t>
      </w:r>
      <w:r>
        <w:rPr>
          <w:rFonts w:ascii="Times New Roman" w:eastAsia="Times New Roman"/>
          <w:spacing w:val="-3"/>
          <w:sz w:val="21"/>
        </w:rPr>
        <w:t>+3</w:t>
      </w:r>
      <w:r>
        <w:rPr>
          <w:spacing w:val="-3"/>
          <w:sz w:val="21"/>
        </w:rPr>
        <w:t>－</w:t>
      </w:r>
      <w:r>
        <w:rPr>
          <w:rFonts w:ascii="Times New Roman" w:eastAsia="Times New Roman"/>
          <w:i/>
          <w:spacing w:val="-3"/>
          <w:sz w:val="21"/>
        </w:rPr>
        <w:t>t</w:t>
      </w:r>
      <w:r>
        <w:rPr>
          <w:rFonts w:ascii="Times New Roman" w:eastAsia="Times New Roman"/>
          <w:spacing w:val="-3"/>
          <w:sz w:val="21"/>
        </w:rPr>
        <w:t>=0</w:t>
      </w:r>
      <w:r>
        <w:rPr>
          <w:spacing w:val="-3"/>
          <w:sz w:val="21"/>
        </w:rPr>
        <w:t>（</w:t>
      </w:r>
      <w:r>
        <w:rPr>
          <w:rFonts w:ascii="Times New Roman" w:eastAsia="Times New Roman"/>
          <w:i/>
          <w:spacing w:val="-3"/>
          <w:sz w:val="21"/>
        </w:rPr>
        <w:t>t</w:t>
      </w:r>
      <w:r>
        <w:rPr>
          <w:sz w:val="21"/>
        </w:rPr>
        <w:t>为实数</w:t>
      </w:r>
      <w:r>
        <w:rPr>
          <w:spacing w:val="-29"/>
          <w:sz w:val="21"/>
        </w:rPr>
        <w:t>）</w:t>
      </w:r>
      <w:r>
        <w:rPr>
          <w:sz w:val="21"/>
        </w:rPr>
        <w:t>在－</w:t>
      </w:r>
      <w:r>
        <w:rPr>
          <w:rFonts w:ascii="Times New Roman" w:eastAsia="Times New Roman"/>
          <w:sz w:val="21"/>
        </w:rPr>
        <w:t>1</w:t>
      </w:r>
      <w:r>
        <w:rPr>
          <w:sz w:val="21"/>
        </w:rPr>
        <w:t>＜</w:t>
      </w:r>
      <w:r>
        <w:rPr>
          <w:rFonts w:ascii="Times New Roman" w:eastAsia="Times New Roman"/>
          <w:i/>
          <w:sz w:val="21"/>
        </w:rPr>
        <w:t>x</w:t>
      </w:r>
    </w:p>
    <w:p>
      <w:pPr>
        <w:pStyle w:val="BodyText"/>
        <w:tabs>
          <w:tab w:val="left" w:pos="4375"/>
        </w:tabs>
        <w:spacing w:before="2"/>
        <w:ind w:left="118"/>
      </w:pPr>
      <w:r>
        <w:t>＜</w:t>
      </w:r>
      <w:r>
        <w:rPr>
          <w:rFonts w:ascii="Times New Roman" w:eastAsia="Times New Roman"/>
        </w:rPr>
        <w:t>4</w:t>
      </w:r>
      <w:r>
        <w:t>的范围内有实数根，则</w:t>
      </w:r>
      <w:r>
        <w:rPr>
          <w:rFonts w:ascii="Times New Roman" w:eastAsia="Times New Roman"/>
          <w:i/>
        </w:rPr>
        <w:t>t</w:t>
      </w:r>
      <w:r>
        <w:t>的取值范围是（</w:t>
      </w:r>
      <w:r>
        <w:tab/>
      </w:r>
      <w:r>
        <w:t>）</w:t>
      </w:r>
    </w:p>
    <w:p>
      <w:pPr>
        <w:pStyle w:val="BodyText"/>
        <w:tabs>
          <w:tab w:val="left" w:pos="2743"/>
          <w:tab w:val="left" w:pos="5052"/>
          <w:tab w:val="left" w:pos="7764"/>
        </w:tabs>
        <w:spacing w:before="5"/>
        <w:ind w:left="118"/>
        <w:rPr>
          <w:rFonts w:ascii="Times New Roman" w:eastAsia="Times New Roman" w:hAnsi="Times New Roman"/>
        </w:rPr>
      </w:pPr>
      <w:r>
        <w:drawing>
          <wp:anchor distT="0" distB="0" distL="0" distR="0" simplePos="0" relativeHeight="251692032" behindDoc="0" locked="0" layoutInCell="1" allowOverlap="1">
            <wp:simplePos x="0" y="0"/>
            <wp:positionH relativeFrom="page">
              <wp:posOffset>5337810</wp:posOffset>
            </wp:positionH>
            <wp:positionV relativeFrom="paragraph">
              <wp:posOffset>323850</wp:posOffset>
            </wp:positionV>
            <wp:extent cx="1089025" cy="981710"/>
            <wp:effectExtent l="0" t="0" r="0" b="0"/>
            <wp:wrapNone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959764" name="image12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972" cy="9819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</w:rPr>
        <w:t>A</w:t>
      </w:r>
      <w:r>
        <w:t>．</w:t>
      </w:r>
      <w:r>
        <w:rPr>
          <w:rFonts w:ascii="Times New Roman" w:eastAsia="Times New Roman" w:hAnsi="Times New Roman"/>
        </w:rPr>
        <w:t>2≤</w:t>
      </w:r>
      <w:r>
        <w:rPr>
          <w:rFonts w:ascii="Times New Roman" w:eastAsia="Times New Roman" w:hAnsi="Times New Roman"/>
          <w:i/>
        </w:rPr>
        <w:t>t</w:t>
      </w:r>
      <w:r>
        <w:t>＜</w:t>
      </w:r>
      <w:r>
        <w:rPr>
          <w:rFonts w:ascii="Times New Roman" w:eastAsia="Times New Roman" w:hAnsi="Times New Roman"/>
        </w:rPr>
        <w:t>11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>B</w:t>
      </w:r>
      <w:r>
        <w:t>．</w:t>
      </w:r>
      <w:r>
        <w:rPr>
          <w:rFonts w:ascii="Times New Roman" w:eastAsia="Times New Roman" w:hAnsi="Times New Roman"/>
          <w:i/>
        </w:rPr>
        <w:t>t</w:t>
      </w:r>
      <w:r>
        <w:rPr>
          <w:rFonts w:ascii="Times New Roman" w:eastAsia="Times New Roman" w:hAnsi="Times New Roman"/>
        </w:rPr>
        <w:t>≥2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>C</w:t>
      </w:r>
      <w:r>
        <w:t>．</w:t>
      </w:r>
      <w:r>
        <w:rPr>
          <w:rFonts w:ascii="Times New Roman" w:eastAsia="Times New Roman" w:hAnsi="Times New Roman"/>
        </w:rPr>
        <w:t>6</w:t>
      </w:r>
      <w:r>
        <w:t>＜</w:t>
      </w:r>
      <w:r>
        <w:rPr>
          <w:rFonts w:ascii="Times New Roman" w:eastAsia="Times New Roman" w:hAnsi="Times New Roman"/>
          <w:i/>
        </w:rPr>
        <w:t>t</w:t>
      </w:r>
      <w:r>
        <w:t>＜</w:t>
      </w:r>
      <w:r>
        <w:rPr>
          <w:rFonts w:ascii="Times New Roman" w:eastAsia="Times New Roman" w:hAnsi="Times New Roman"/>
        </w:rPr>
        <w:t>11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>D</w:t>
      </w:r>
      <w:r>
        <w:t>．</w:t>
      </w:r>
      <w:r>
        <w:rPr>
          <w:rFonts w:ascii="Times New Roman" w:eastAsia="Times New Roman" w:hAnsi="Times New Roman"/>
        </w:rPr>
        <w:t>2≤</w:t>
      </w:r>
      <w:r>
        <w:rPr>
          <w:rFonts w:ascii="Times New Roman" w:eastAsia="Times New Roman" w:hAnsi="Times New Roman"/>
          <w:i/>
        </w:rPr>
        <w:t>t</w:t>
      </w:r>
      <w:r>
        <w:t>＜</w:t>
      </w:r>
      <w:r>
        <w:rPr>
          <w:rFonts w:ascii="Times New Roman" w:eastAsia="Times New Roman" w:hAnsi="Times New Roman"/>
        </w:rPr>
        <w:t>6</w:t>
      </w:r>
    </w:p>
    <w:p>
      <w:pPr>
        <w:pStyle w:val="BodyText"/>
        <w:rPr>
          <w:rFonts w:ascii="Times New Roman"/>
          <w:sz w:val="22"/>
        </w:rPr>
      </w:pPr>
    </w:p>
    <w:p>
      <w:pPr>
        <w:pStyle w:val="BodyText"/>
        <w:spacing w:before="1"/>
        <w:rPr>
          <w:rFonts w:ascii="Times New Roman"/>
          <w:sz w:val="20"/>
        </w:rPr>
      </w:pPr>
    </w:p>
    <w:p>
      <w:pPr>
        <w:pStyle w:val="BodyText"/>
        <w:ind w:left="118"/>
        <w:rPr>
          <w:rFonts w:ascii="黑体" w:eastAsia="黑体" w:hint="eastAsia"/>
        </w:rPr>
      </w:pPr>
      <w:r>
        <w:rPr>
          <w:rFonts w:ascii="黑体" w:eastAsia="黑体" w:hint="eastAsia"/>
        </w:rPr>
        <w:t>二、填空题</w:t>
      </w:r>
    </w:p>
    <w:p>
      <w:pPr>
        <w:pStyle w:val="BodyText"/>
        <w:spacing w:before="4"/>
        <w:rPr>
          <w:rFonts w:ascii="黑体"/>
          <w:sz w:val="19"/>
        </w:rPr>
      </w:pPr>
    </w:p>
    <w:p>
      <w:pPr>
        <w:pStyle w:val="ListParagraph"/>
        <w:numPr>
          <w:ilvl w:val="0"/>
          <w:numId w:val="2"/>
        </w:numPr>
        <w:tabs>
          <w:tab w:val="left" w:pos="431"/>
          <w:tab w:val="left" w:pos="1260"/>
          <w:tab w:val="left" w:pos="3255"/>
        </w:tabs>
        <w:spacing w:before="77" w:after="0" w:line="240" w:lineRule="auto"/>
        <w:ind w:left="430" w:right="0" w:hanging="313"/>
        <w:jc w:val="left"/>
        <w:rPr>
          <w:rFonts w:ascii="Times New Roman" w:eastAsia="Times New Roman"/>
          <w:sz w:val="21"/>
        </w:rPr>
      </w:pPr>
      <w:r>
        <mc:AlternateContent>
          <mc:Choice Requires="wpg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1390015</wp:posOffset>
                </wp:positionH>
                <wp:positionV relativeFrom="paragraph">
                  <wp:posOffset>53975</wp:posOffset>
                </wp:positionV>
                <wp:extent cx="199390" cy="155575"/>
                <wp:effectExtent l="0" t="1270" r="10160" b="14605"/>
                <wp:wrapNone/>
                <wp:docPr id="18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99390" cy="155575"/>
                          <a:chOff x="2189" y="85"/>
                          <a:chExt cx="314" cy="245"/>
                        </a:xfrm>
                      </wpg:grpSpPr>
                      <wps:wsp xmlns:wps="http://schemas.microsoft.com/office/word/2010/wordprocessingShape">
                        <wps:cNvPr id="10" name="直线 7"/>
                        <wps:cNvSpPr/>
                        <wps:spPr>
                          <a:xfrm flipV="1">
                            <a:off x="2194" y="226"/>
                            <a:ext cx="24" cy="15"/>
                          </a:xfrm>
                          <a:prstGeom prst="line">
                            <a:avLst/>
                          </a:prstGeom>
                          <a:ln w="6236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2" name="直线 8"/>
                        <wps:cNvSpPr/>
                        <wps:spPr>
                          <a:xfrm>
                            <a:off x="2218" y="231"/>
                            <a:ext cx="35" cy="68"/>
                          </a:xfrm>
                          <a:prstGeom prst="line">
                            <a:avLst/>
                          </a:prstGeom>
                          <a:ln w="12471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4" name="任意多边形 9"/>
                        <wps:cNvSpPr/>
                        <wps:spPr>
                          <a:xfrm>
                            <a:off x="2257" y="9567"/>
                            <a:ext cx="246" cy="209"/>
                          </a:xfrm>
                          <a:custGeom>
                            <a:avLst/>
                            <a:gdLst/>
                            <a:pathLst>
                              <a:path fill="norm" h="209" w="246" stroke="1">
                                <a:moveTo>
                                  <a:pt x="0" y="-9268"/>
                                </a:moveTo>
                                <a:lnTo>
                                  <a:pt x="49" y="-9477"/>
                                </a:lnTo>
                                <a:moveTo>
                                  <a:pt x="49" y="-9477"/>
                                </a:moveTo>
                                <a:lnTo>
                                  <a:pt x="246" y="-9477"/>
                                </a:lnTo>
                              </a:path>
                            </a:pathLst>
                          </a:custGeom>
                          <a:noFill/>
                          <a:ln w="6236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6" name="文本框 10"/>
                        <wps:cNvSpPr txBox="1"/>
                        <wps:spPr>
                          <a:xfrm>
                            <a:off x="2189" y="85"/>
                            <a:ext cx="314" cy="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4" w:line="230" w:lineRule="exact"/>
                                <w:ind w:left="108" w:right="0" w:firstLine="0"/>
                                <w:jc w:val="left"/>
                                <w:rPr>
                                  <w:rFonts w:ascii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16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" o:spid="_x0000_s1029" style="width:15.7pt;height:12.25pt;margin-top:4.25pt;margin-left:109.45pt;mso-height-relative:page;mso-position-horizontal-relative:page;mso-width-relative:page;position:absolute;z-index:-251640832" coordorigin="2189,85" coordsize="314,245">
                <o:lock v:ext="edit" aspectratio="f"/>
                <v:line id="直线 7" o:spid="_x0000_s1030" style="flip:y;position:absolute" from="43880,4520" to="44360,4820" coordsize="21600,21600" stroked="t" strokecolor="black">
                  <v:stroke joinstyle="round"/>
                  <o:lock v:ext="edit" aspectratio="f"/>
                </v:line>
                <v:line id="直线 8" o:spid="_x0000_s1031" style="position:absolute" from="44360,4620" to="45060,5980" coordsize="21600,21600" stroked="t" strokecolor="black">
                  <v:stroke joinstyle="round"/>
                  <o:lock v:ext="edit" aspectratio="f"/>
                </v:line>
                <v:shape id="任意多边形 9" o:spid="_x0000_s1032" style="width:246;height:209;left:2257;position:absolute;top:9567" coordsize="246,209" o:spt="100" adj="-11796480,,5400" path="m,-9268l49,-9477m49,-9477l246,-9477e" filled="f" stroked="t" strokecolor="black">
                  <v:stroke joinstyle="round"/>
                  <o:lock v:ext="edit" aspectratio="f"/>
                </v:shape>
                <v:shape id="文本框 10" o:spid="_x0000_s1033" type="#_x0000_t202" style="width:314;height:245;left:2189;position:absolute;top:85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14" w:line="230" w:lineRule="exact"/>
                          <w:ind w:left="108" w:right="0" w:firstLine="0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sz w:val="20"/>
                          </w:rPr>
                          <w:t>16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page">
                  <wp:posOffset>1699260</wp:posOffset>
                </wp:positionH>
                <wp:positionV relativeFrom="paragraph">
                  <wp:posOffset>319405</wp:posOffset>
                </wp:positionV>
                <wp:extent cx="132715" cy="132715"/>
                <wp:effectExtent l="0" t="0" r="0" b="0"/>
                <wp:wrapNone/>
                <wp:docPr id="43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32715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09" w:lineRule="exact"/>
                            </w:pPr>
                            <w:r>
                              <w:rPr>
                                <w:w w:val="99"/>
                              </w:rPr>
                              <w:t>＝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" o:spid="_x0000_s1034" type="#_x0000_t202" style="width:10.45pt;height:10.45pt;margin-top:25.15pt;margin-left:133.8pt;mso-height-relative:page;mso-position-horizontal-relative:page;mso-width-relative:page;position:absolute;z-index:251695104" coordsize="21600,21600" filled="f" stroked="f">
                <o:lock v:ext="edit" aspectratio="f"/>
                <v:textbox inset="0,0,0,0">
                  <w:txbxContent>
                    <w:p>
                      <w:pPr>
                        <w:pStyle w:val="BodyText"/>
                        <w:spacing w:line="209" w:lineRule="exact"/>
                      </w:pPr>
                      <w:r>
                        <w:rPr>
                          <w:w w:val="99"/>
                        </w:rPr>
                        <w:t>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w:t>计算</w:t>
      </w:r>
      <w:r>
        <w:rPr>
          <w:sz w:val="21"/>
        </w:rPr>
        <w:tab/>
      </w:r>
      <w:r>
        <w:rPr>
          <w:sz w:val="21"/>
        </w:rPr>
        <w:t>的结果是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．</w:t>
      </w:r>
    </w:p>
    <w:p>
      <w:pPr>
        <w:spacing w:after="0" w:line="240" w:lineRule="auto"/>
        <w:jc w:val="left"/>
        <w:rPr>
          <w:rFonts w:ascii="Times New Roman" w:eastAsia="Times New Roman"/>
          <w:sz w:val="21"/>
        </w:rPr>
        <w:sectPr>
          <w:pgSz w:w="11910" w:h="16840"/>
          <w:pgMar w:top="1580" w:right="180" w:bottom="280" w:left="1300" w:header="720" w:footer="720" w:gutter="0"/>
          <w:cols w:space="708"/>
        </w:sectPr>
      </w:pPr>
    </w:p>
    <w:p>
      <w:pPr>
        <w:pStyle w:val="ListParagraph"/>
        <w:numPr>
          <w:ilvl w:val="0"/>
          <w:numId w:val="2"/>
        </w:numPr>
        <w:tabs>
          <w:tab w:val="left" w:pos="431"/>
        </w:tabs>
        <w:spacing w:before="127" w:after="0" w:line="240" w:lineRule="auto"/>
        <w:ind w:left="430" w:right="0" w:hanging="313"/>
        <w:jc w:val="left"/>
        <w:rPr>
          <w:rFonts w:ascii="Times New Roman" w:eastAsia="Times New Roman"/>
          <w:i/>
          <w:sz w:val="21"/>
        </w:rPr>
      </w:pPr>
      <w:r>
        <w:rPr>
          <w:spacing w:val="-2"/>
          <w:sz w:val="21"/>
        </w:rPr>
        <w:t>定义：</w:t>
      </w:r>
      <w:r>
        <w:rPr>
          <w:rFonts w:ascii="Times New Roman" w:eastAsia="Times New Roman"/>
          <w:i/>
          <w:spacing w:val="-5"/>
          <w:sz w:val="21"/>
        </w:rPr>
        <w:t>a</w:t>
      </w:r>
      <w:r>
        <w:rPr>
          <w:rFonts w:ascii="Times New Roman" w:eastAsia="Times New Roman"/>
          <w:spacing w:val="-5"/>
          <w:sz w:val="21"/>
        </w:rPr>
        <w:t>*</w:t>
      </w:r>
      <w:r>
        <w:rPr>
          <w:rFonts w:ascii="Times New Roman" w:eastAsia="Times New Roman"/>
          <w:i/>
          <w:spacing w:val="-5"/>
          <w:sz w:val="21"/>
        </w:rPr>
        <w:t>b</w:t>
      </w:r>
    </w:p>
    <w:p>
      <w:pPr>
        <w:spacing w:before="100" w:line="148" w:lineRule="auto"/>
        <w:ind w:left="169" w:right="0" w:firstLine="0"/>
        <w:jc w:val="left"/>
        <w:rPr>
          <w:rFonts w:ascii="Times New Roman" w:eastAsia="Times New Roman"/>
          <w:i/>
          <w:sz w:val="21"/>
        </w:rPr>
      </w:pPr>
      <w:r>
        <w:br w:type="column"/>
      </w:r>
      <w:r>
        <w:rPr>
          <w:rFonts w:ascii="Times New Roman" w:eastAsia="Times New Roman"/>
          <w:i/>
          <w:position w:val="12"/>
          <w:sz w:val="21"/>
          <w:u w:val="single"/>
        </w:rPr>
        <w:t>a</w:t>
      </w:r>
      <w:r>
        <w:rPr>
          <w:sz w:val="21"/>
        </w:rPr>
        <w:t>，则方程</w:t>
      </w:r>
      <w:r>
        <w:rPr>
          <w:rFonts w:ascii="Times New Roman" w:eastAsia="Times New Roman"/>
          <w:i/>
          <w:sz w:val="21"/>
        </w:rPr>
        <w:t>b</w:t>
      </w:r>
    </w:p>
    <w:p>
      <w:pPr>
        <w:pStyle w:val="BodyText"/>
        <w:tabs>
          <w:tab w:val="left" w:pos="3000"/>
        </w:tabs>
        <w:spacing w:before="127"/>
        <w:ind w:left="12"/>
      </w:pPr>
      <w:r>
        <w:br w:type="column"/>
      </w:r>
      <w:r>
        <w:rPr>
          <w:rFonts w:ascii="Times New Roman" w:eastAsia="Times New Roman"/>
        </w:rPr>
        <w:t>2*(</w:t>
      </w:r>
      <w:r>
        <w:rPr>
          <w:rFonts w:ascii="Times New Roman" w:eastAsia="Times New Roman"/>
          <w:i/>
        </w:rPr>
        <w:t>x</w:t>
      </w:r>
      <w:r>
        <w:t>＋</w:t>
      </w:r>
      <w:r>
        <w:rPr>
          <w:rFonts w:ascii="Times New Roman" w:eastAsia="Times New Roman"/>
        </w:rPr>
        <w:t>3)</w:t>
      </w:r>
      <w:r>
        <w:t>＝</w:t>
      </w:r>
      <w:r>
        <w:rPr>
          <w:rFonts w:ascii="Times New Roman" w:eastAsia="Times New Roman"/>
        </w:rPr>
        <w:t>1*(2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</w:rPr>
        <w:t>)</w:t>
      </w:r>
      <w:r>
        <w:t>的解为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．</w:t>
      </w:r>
    </w:p>
    <w:p>
      <w:pPr>
        <w:spacing w:after="0"/>
        <w:sectPr>
          <w:type w:val="continuous"/>
          <w:pgSz w:w="11910" w:h="16840"/>
          <w:pgMar w:top="1380" w:right="180" w:bottom="280" w:left="1300" w:header="720" w:footer="720" w:gutter="0"/>
          <w:cols w:num="3" w:space="708" w:equalWidth="0">
            <w:col w:w="1375" w:space="40"/>
            <w:col w:w="1114" w:space="39"/>
            <w:col w:w="7862"/>
          </w:cols>
        </w:sectPr>
      </w:pPr>
    </w:p>
    <w:p>
      <w:pPr>
        <w:pStyle w:val="ListParagraph"/>
        <w:numPr>
          <w:ilvl w:val="0"/>
          <w:numId w:val="2"/>
        </w:numPr>
        <w:tabs>
          <w:tab w:val="left" w:pos="381"/>
          <w:tab w:val="left" w:pos="7467"/>
        </w:tabs>
        <w:spacing w:before="19" w:after="0" w:line="244" w:lineRule="auto"/>
        <w:ind w:left="118" w:right="1234" w:firstLine="0"/>
        <w:jc w:val="left"/>
        <w:rPr>
          <w:rFonts w:ascii="Times New Roman" w:eastAsia="Times New Roman"/>
          <w:sz w:val="19"/>
        </w:rPr>
      </w:pPr>
      <w:r>
        <w:rPr>
          <w:sz w:val="21"/>
        </w:rPr>
        <w:t>如图</w:t>
      </w:r>
      <w:r>
        <w:rPr>
          <w:spacing w:val="-3"/>
          <w:sz w:val="21"/>
        </w:rPr>
        <w:t>，</w:t>
      </w:r>
      <w:r>
        <w:rPr>
          <w:sz w:val="21"/>
        </w:rPr>
        <w:t>将一个棱长为</w:t>
      </w:r>
      <w:r>
        <w:rPr>
          <w:spacing w:val="-58"/>
          <w:sz w:val="21"/>
        </w:rPr>
        <w:t xml:space="preserve"> 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-4"/>
          <w:sz w:val="21"/>
        </w:rPr>
        <w:t xml:space="preserve"> </w:t>
      </w:r>
      <w:r>
        <w:rPr>
          <w:sz w:val="21"/>
        </w:rPr>
        <w:t>的正方体的表面涂上红色</w:t>
      </w:r>
      <w:r>
        <w:rPr>
          <w:spacing w:val="-5"/>
          <w:sz w:val="21"/>
        </w:rPr>
        <w:t>，</w:t>
      </w:r>
      <w:r>
        <w:rPr>
          <w:sz w:val="21"/>
        </w:rPr>
        <w:t>再把它分割成棱长为</w:t>
      </w:r>
      <w:r>
        <w:rPr>
          <w:spacing w:val="-55"/>
          <w:sz w:val="21"/>
        </w:rPr>
        <w:t xml:space="preserve"> </w:t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z w:val="21"/>
        </w:rPr>
        <w:t>的小正方体</w:t>
      </w:r>
      <w:r>
        <w:rPr>
          <w:spacing w:val="-3"/>
          <w:sz w:val="21"/>
        </w:rPr>
        <w:t>，</w:t>
      </w:r>
      <w:r>
        <w:rPr>
          <w:sz w:val="21"/>
        </w:rPr>
        <w:t>从中任取一个小正方体，则取得的小正方体恰有三个面涂有红色的概率为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．</w:t>
      </w:r>
    </w:p>
    <w:p>
      <w:pPr>
        <w:tabs>
          <w:tab w:val="left" w:pos="2377"/>
        </w:tabs>
        <w:spacing w:before="0" w:line="216" w:lineRule="exact"/>
        <w:ind w:left="836" w:right="0" w:firstLine="0"/>
        <w:jc w:val="left"/>
        <w:rPr>
          <w:rFonts w:ascii="Times New Roman" w:hAnsi="Times New Roman"/>
          <w:sz w:val="24"/>
        </w:rPr>
      </w:pPr>
      <w:r>
        <w:rPr>
          <w:rFonts w:ascii="Symbol" w:hAnsi="Symbol"/>
          <w:spacing w:val="8"/>
          <w:sz w:val="24"/>
        </w:rPr>
        <w:sym w:font="Symbol" w:char="F0EC"/>
      </w:r>
      <w:r>
        <w:rPr>
          <w:rFonts w:ascii="Times New Roman" w:hAnsi="Times New Roman"/>
          <w:i/>
          <w:spacing w:val="8"/>
          <w:position w:val="2"/>
          <w:sz w:val="24"/>
        </w:rPr>
        <w:t>x</w:t>
      </w:r>
      <w:r>
        <w:rPr>
          <w:rFonts w:ascii="Times New Roman" w:hAnsi="Times New Roman"/>
          <w:i/>
          <w:spacing w:val="-2"/>
          <w:position w:val="2"/>
          <w:sz w:val="24"/>
        </w:rPr>
        <w:t xml:space="preserve"> </w:t>
      </w:r>
      <w:r>
        <w:rPr>
          <w:rFonts w:ascii="Symbol" w:hAnsi="Symbol"/>
          <w:position w:val="2"/>
          <w:sz w:val="24"/>
        </w:rPr>
        <w:sym w:font="Symbol" w:char="F03D"/>
      </w:r>
      <w:r>
        <w:rPr>
          <w:rFonts w:ascii="Times New Roman" w:hAnsi="Times New Roman"/>
          <w:spacing w:val="-6"/>
          <w:position w:val="2"/>
          <w:sz w:val="24"/>
        </w:rPr>
        <w:t xml:space="preserve"> </w:t>
      </w:r>
      <w:r>
        <w:rPr>
          <w:rFonts w:ascii="Times New Roman" w:hAnsi="Times New Roman"/>
          <w:i/>
          <w:position w:val="2"/>
          <w:sz w:val="24"/>
        </w:rPr>
        <w:t>a</w:t>
      </w:r>
      <w:r>
        <w:rPr>
          <w:rFonts w:ascii="Times New Roman" w:hAnsi="Times New Roman"/>
          <w:i/>
          <w:position w:val="2"/>
          <w:sz w:val="24"/>
        </w:rPr>
        <w:tab/>
      </w:r>
      <w:r>
        <w:rPr>
          <w:rFonts w:ascii="Symbol" w:hAnsi="Symbol"/>
          <w:sz w:val="24"/>
        </w:rPr>
        <w:sym w:font="Symbol" w:char="F0EC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pacing w:val="7"/>
          <w:position w:val="2"/>
          <w:sz w:val="24"/>
        </w:rPr>
        <w:t>2</w:t>
      </w:r>
      <w:r>
        <w:rPr>
          <w:rFonts w:ascii="Times New Roman" w:hAnsi="Times New Roman"/>
          <w:i/>
          <w:spacing w:val="7"/>
          <w:position w:val="2"/>
          <w:sz w:val="24"/>
        </w:rPr>
        <w:t xml:space="preserve">x </w:t>
      </w:r>
      <w:r>
        <w:rPr>
          <w:rFonts w:ascii="Symbol" w:hAnsi="Symbol"/>
          <w:position w:val="2"/>
          <w:sz w:val="24"/>
        </w:rPr>
        <w:sym w:font="Symbol" w:char="F02B"/>
      </w:r>
      <w:r>
        <w:rPr>
          <w:rFonts w:ascii="Times New Roman" w:hAnsi="Times New Roman"/>
          <w:position w:val="2"/>
          <w:sz w:val="24"/>
        </w:rPr>
        <w:t xml:space="preserve"> </w:t>
      </w:r>
      <w:r>
        <w:rPr>
          <w:rFonts w:ascii="Times New Roman" w:hAnsi="Times New Roman"/>
          <w:i/>
          <w:position w:val="2"/>
          <w:sz w:val="24"/>
        </w:rPr>
        <w:t xml:space="preserve">y </w:t>
      </w:r>
      <w:r>
        <w:rPr>
          <w:rFonts w:ascii="Symbol" w:hAnsi="Symbol"/>
          <w:position w:val="2"/>
          <w:sz w:val="24"/>
        </w:rPr>
        <w:sym w:font="Symbol" w:char="F03D"/>
      </w:r>
      <w:r>
        <w:rPr>
          <w:rFonts w:ascii="Times New Roman" w:hAnsi="Times New Roman"/>
          <w:spacing w:val="-13"/>
          <w:position w:val="2"/>
          <w:sz w:val="24"/>
        </w:rPr>
        <w:t xml:space="preserve"> </w:t>
      </w:r>
      <w:r>
        <w:rPr>
          <w:rFonts w:ascii="Times New Roman" w:hAnsi="Times New Roman"/>
          <w:position w:val="2"/>
          <w:sz w:val="24"/>
        </w:rPr>
        <w:t>6</w:t>
      </w:r>
    </w:p>
    <w:p>
      <w:pPr>
        <w:pStyle w:val="ListParagraph"/>
        <w:numPr>
          <w:ilvl w:val="0"/>
          <w:numId w:val="2"/>
        </w:numPr>
        <w:tabs>
          <w:tab w:val="left" w:pos="383"/>
          <w:tab w:val="left" w:pos="7397"/>
        </w:tabs>
        <w:spacing w:before="0" w:after="0" w:line="202" w:lineRule="exact"/>
        <w:ind w:left="382" w:right="0" w:hanging="265"/>
        <w:jc w:val="left"/>
        <w:rPr>
          <w:rFonts w:ascii="Times New Roman" w:eastAsia="Times New Roman" w:hAnsi="Times New Roman"/>
          <w:sz w:val="19"/>
        </w:rPr>
      </w:pPr>
      <w:r>
        <w:rPr>
          <w:sz w:val="21"/>
        </w:rPr>
        <w:t>已</w:t>
      </w:r>
      <w:r>
        <w:rPr>
          <w:spacing w:val="38"/>
          <w:sz w:val="21"/>
        </w:rPr>
        <w:t>知</w:t>
      </w:r>
      <w:r>
        <w:rPr>
          <w:rFonts w:ascii="Symbol" w:eastAsia="Symbol" w:hAnsi="Symbol"/>
          <w:position w:val="-3"/>
          <w:sz w:val="24"/>
        </w:rPr>
        <w:sym w:font="Symbol" w:char="F0ED"/>
      </w:r>
      <w:r>
        <w:rPr>
          <w:rFonts w:ascii="Times New Roman" w:eastAsia="Times New Roman" w:hAnsi="Times New Roman"/>
          <w:spacing w:val="-35"/>
          <w:position w:val="-3"/>
          <w:sz w:val="24"/>
        </w:rPr>
        <w:t xml:space="preserve"> </w:t>
      </w:r>
      <w:r>
        <w:rPr>
          <w:rFonts w:ascii="Times New Roman" w:eastAsia="Times New Roman" w:hAnsi="Times New Roman"/>
          <w:i/>
          <w:position w:val="-17"/>
          <w:sz w:val="24"/>
        </w:rPr>
        <w:t>y</w:t>
      </w:r>
      <w:r>
        <w:rPr>
          <w:rFonts w:ascii="Times New Roman" w:eastAsia="Times New Roman" w:hAnsi="Times New Roman"/>
          <w:i/>
          <w:spacing w:val="-2"/>
          <w:position w:val="-17"/>
          <w:sz w:val="24"/>
        </w:rPr>
        <w:t xml:space="preserve"> </w:t>
      </w:r>
      <w:r>
        <w:rPr>
          <w:rFonts w:ascii="Symbol" w:eastAsia="Symbol" w:hAnsi="Symbol"/>
          <w:position w:val="-17"/>
          <w:sz w:val="24"/>
        </w:rPr>
        <w:sym w:font="Symbol" w:char="F03D"/>
      </w:r>
      <w:r>
        <w:rPr>
          <w:rFonts w:ascii="Times New Roman" w:eastAsia="Times New Roman" w:hAnsi="Times New Roman"/>
          <w:spacing w:val="-16"/>
          <w:position w:val="-17"/>
          <w:sz w:val="24"/>
        </w:rPr>
        <w:t xml:space="preserve"> </w:t>
      </w:r>
      <w:r>
        <w:rPr>
          <w:rFonts w:ascii="Times New Roman" w:eastAsia="Times New Roman" w:hAnsi="Times New Roman"/>
          <w:i/>
          <w:position w:val="-17"/>
          <w:sz w:val="24"/>
        </w:rPr>
        <w:t>b</w:t>
      </w:r>
      <w:r>
        <w:rPr>
          <w:rFonts w:ascii="Times New Roman" w:eastAsia="Times New Roman" w:hAnsi="Times New Roman"/>
          <w:i/>
          <w:spacing w:val="-16"/>
          <w:position w:val="-17"/>
          <w:sz w:val="24"/>
        </w:rPr>
        <w:t xml:space="preserve"> </w:t>
      </w:r>
      <w:r>
        <w:rPr>
          <w:sz w:val="21"/>
        </w:rPr>
        <w:t>是方程</w:t>
      </w:r>
      <w:r>
        <w:rPr>
          <w:spacing w:val="38"/>
          <w:sz w:val="21"/>
        </w:rPr>
        <w:t>组</w:t>
      </w:r>
      <w:r>
        <w:rPr>
          <w:rFonts w:ascii="Symbol" w:eastAsia="Symbol" w:hAnsi="Symbol"/>
          <w:spacing w:val="9"/>
          <w:position w:val="-3"/>
          <w:sz w:val="24"/>
        </w:rPr>
        <w:sym w:font="Symbol" w:char="F0ED"/>
      </w:r>
      <w:r>
        <w:rPr>
          <w:rFonts w:ascii="Times New Roman" w:eastAsia="Times New Roman" w:hAnsi="Times New Roman"/>
          <w:i/>
          <w:spacing w:val="9"/>
          <w:position w:val="-17"/>
          <w:sz w:val="24"/>
        </w:rPr>
        <w:t>x</w:t>
      </w:r>
      <w:r>
        <w:rPr>
          <w:rFonts w:ascii="Times New Roman" w:eastAsia="Times New Roman" w:hAnsi="Times New Roman"/>
          <w:i/>
          <w:spacing w:val="-18"/>
          <w:position w:val="-17"/>
          <w:sz w:val="24"/>
        </w:rPr>
        <w:t xml:space="preserve"> </w:t>
      </w:r>
      <w:r>
        <w:rPr>
          <w:rFonts w:ascii="Symbol" w:eastAsia="Symbol" w:hAnsi="Symbol"/>
          <w:position w:val="-17"/>
          <w:sz w:val="24"/>
        </w:rPr>
        <w:sym w:font="Symbol" w:char="F02B"/>
      </w:r>
      <w:r>
        <w:rPr>
          <w:rFonts w:ascii="Times New Roman" w:eastAsia="Times New Roman" w:hAnsi="Times New Roman"/>
          <w:spacing w:val="-16"/>
          <w:position w:val="-17"/>
          <w:sz w:val="24"/>
        </w:rPr>
        <w:t xml:space="preserve"> </w:t>
      </w:r>
      <w:r>
        <w:rPr>
          <w:rFonts w:ascii="Times New Roman" w:eastAsia="Times New Roman" w:hAnsi="Times New Roman"/>
          <w:position w:val="-17"/>
          <w:sz w:val="24"/>
        </w:rPr>
        <w:t>2</w:t>
      </w:r>
      <w:r>
        <w:rPr>
          <w:rFonts w:ascii="Times New Roman" w:eastAsia="Times New Roman" w:hAnsi="Times New Roman"/>
          <w:spacing w:val="-34"/>
          <w:position w:val="-17"/>
          <w:sz w:val="24"/>
        </w:rPr>
        <w:t xml:space="preserve"> </w:t>
      </w:r>
      <w:r>
        <w:rPr>
          <w:rFonts w:ascii="Times New Roman" w:eastAsia="Times New Roman" w:hAnsi="Times New Roman"/>
          <w:i/>
          <w:position w:val="-17"/>
          <w:sz w:val="24"/>
        </w:rPr>
        <w:t>y</w:t>
      </w:r>
      <w:r>
        <w:rPr>
          <w:rFonts w:ascii="Times New Roman" w:eastAsia="Times New Roman" w:hAnsi="Times New Roman"/>
          <w:i/>
          <w:spacing w:val="1"/>
          <w:position w:val="-17"/>
          <w:sz w:val="24"/>
        </w:rPr>
        <w:t xml:space="preserve"> </w:t>
      </w:r>
      <w:r>
        <w:rPr>
          <w:rFonts w:ascii="Symbol" w:eastAsia="Symbol" w:hAnsi="Symbol"/>
          <w:position w:val="-17"/>
          <w:sz w:val="24"/>
        </w:rPr>
        <w:sym w:font="Symbol" w:char="F03D"/>
      </w:r>
      <w:r>
        <w:rPr>
          <w:rFonts w:ascii="Times New Roman" w:eastAsia="Times New Roman" w:hAnsi="Times New Roman"/>
          <w:spacing w:val="-5"/>
          <w:position w:val="-17"/>
          <w:sz w:val="24"/>
        </w:rPr>
        <w:t xml:space="preserve"> </w:t>
      </w:r>
      <w:r>
        <w:rPr>
          <w:rFonts w:ascii="Symbol" w:eastAsia="Symbol" w:hAnsi="Symbol"/>
          <w:position w:val="-17"/>
          <w:sz w:val="24"/>
        </w:rPr>
        <w:sym w:font="Symbol" w:char="F02D"/>
      </w:r>
      <w:r>
        <w:rPr>
          <w:rFonts w:ascii="Times New Roman" w:eastAsia="Times New Roman" w:hAnsi="Times New Roman"/>
          <w:position w:val="-17"/>
          <w:sz w:val="24"/>
        </w:rPr>
        <w:t>3</w:t>
      </w:r>
      <w:r>
        <w:rPr>
          <w:rFonts w:ascii="Times New Roman" w:eastAsia="Times New Roman" w:hAnsi="Times New Roman"/>
          <w:spacing w:val="-33"/>
          <w:position w:val="-17"/>
          <w:sz w:val="24"/>
        </w:rPr>
        <w:t xml:space="preserve"> </w:t>
      </w:r>
      <w:r>
        <w:rPr>
          <w:sz w:val="21"/>
        </w:rPr>
        <w:t>的解，则</w:t>
      </w:r>
      <w:r>
        <w:rPr>
          <w:spacing w:val="-51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sz w:val="21"/>
        </w:rPr>
        <w:t>＋</w:t>
      </w:r>
      <w:r>
        <w:rPr>
          <w:rFonts w:ascii="Times New Roman" w:eastAsia="Times New Roman" w:hAnsi="Times New Roman"/>
          <w:i/>
          <w:sz w:val="21"/>
        </w:rPr>
        <w:t xml:space="preserve">b </w:t>
      </w:r>
      <w:r>
        <w:rPr>
          <w:sz w:val="21"/>
        </w:rPr>
        <w:t>的值为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．</w:t>
      </w:r>
    </w:p>
    <w:p>
      <w:pPr>
        <w:pStyle w:val="Heading1"/>
        <w:tabs>
          <w:tab w:val="left" w:pos="2377"/>
        </w:tabs>
        <w:spacing w:before="5" w:line="240" w:lineRule="auto"/>
        <w:ind w:left="836"/>
        <w:rPr>
          <w:rFonts w:ascii="Symbol" w:hAnsi="Symbol"/>
        </w:rPr>
      </w:pPr>
      <w:r>
        <w:rPr>
          <w:rFonts w:ascii="Symbol" w:hAnsi="Symbol"/>
        </w:rPr>
        <w:sym w:font="Symbol" w:char="F0EE"/>
      </w:r>
      <w:r>
        <w:tab/>
      </w:r>
      <w:r>
        <w:rPr>
          <w:rFonts w:ascii="Symbol" w:hAnsi="Symbol"/>
        </w:rPr>
        <w:sym w:font="Symbol" w:char="F0EE"/>
      </w:r>
    </w:p>
    <w:p>
      <w:pPr>
        <w:pStyle w:val="ListParagraph"/>
        <w:numPr>
          <w:ilvl w:val="0"/>
          <w:numId w:val="2"/>
        </w:numPr>
        <w:tabs>
          <w:tab w:val="left" w:pos="383"/>
        </w:tabs>
        <w:spacing w:before="6" w:after="0" w:line="240" w:lineRule="auto"/>
        <w:ind w:left="382" w:right="0" w:hanging="265"/>
        <w:jc w:val="left"/>
        <w:rPr>
          <w:rFonts w:ascii="Times New Roman" w:eastAsia="Times New Roman"/>
          <w:sz w:val="19"/>
        </w:rPr>
      </w:pPr>
      <w:r>
        <w:rPr>
          <w:w w:val="99"/>
          <w:sz w:val="21"/>
        </w:rPr>
        <w:t>抛物线</w:t>
      </w:r>
      <w:r>
        <w:rPr>
          <w:spacing w:val="-50"/>
          <w:sz w:val="21"/>
        </w:rPr>
        <w:t xml:space="preserve"> </w:t>
      </w:r>
      <w:r>
        <w:rPr>
          <w:rFonts w:ascii="Times New Roman" w:eastAsia="Times New Roman"/>
          <w:i/>
          <w:spacing w:val="-2"/>
          <w:w w:val="99"/>
          <w:sz w:val="21"/>
        </w:rPr>
        <w:t>y</w:t>
      </w:r>
      <w:r>
        <w:rPr>
          <w:spacing w:val="2"/>
          <w:w w:val="99"/>
          <w:sz w:val="21"/>
        </w:rPr>
        <w:t>＝</w:t>
      </w:r>
      <w:r>
        <w:rPr>
          <w:rFonts w:ascii="Times New Roman" w:eastAsia="Times New Roman"/>
          <w:i/>
          <w:spacing w:val="1"/>
          <w:w w:val="99"/>
          <w:sz w:val="21"/>
        </w:rPr>
        <w:t>a</w:t>
      </w:r>
      <w:r>
        <w:rPr>
          <w:rFonts w:ascii="Times New Roman" w:eastAsia="Times New Roman"/>
          <w:i/>
          <w:w w:val="99"/>
          <w:sz w:val="21"/>
        </w:rPr>
        <w:t>x</w:t>
      </w:r>
      <w:r>
        <w:rPr>
          <w:rFonts w:ascii="Times New Roman" w:eastAsia="Times New Roman"/>
          <w:spacing w:val="-2"/>
          <w:w w:val="105"/>
          <w:position w:val="7"/>
          <w:sz w:val="13"/>
        </w:rPr>
        <w:t>2</w:t>
      </w:r>
      <w:r>
        <w:rPr>
          <w:spacing w:val="2"/>
          <w:w w:val="99"/>
          <w:sz w:val="21"/>
        </w:rPr>
        <w:t>＋</w:t>
      </w:r>
      <w:r>
        <w:rPr>
          <w:rFonts w:ascii="Times New Roman" w:eastAsia="Times New Roman"/>
          <w:i/>
          <w:spacing w:val="1"/>
          <w:w w:val="99"/>
          <w:sz w:val="21"/>
        </w:rPr>
        <w:t>b</w:t>
      </w:r>
      <w:r>
        <w:rPr>
          <w:rFonts w:ascii="Times New Roman" w:eastAsia="Times New Roman"/>
          <w:i/>
          <w:spacing w:val="-2"/>
          <w:w w:val="99"/>
          <w:sz w:val="21"/>
        </w:rPr>
        <w:t>x</w:t>
      </w:r>
      <w:r>
        <w:rPr>
          <w:spacing w:val="2"/>
          <w:w w:val="99"/>
          <w:sz w:val="21"/>
        </w:rPr>
        <w:t>＋</w:t>
      </w:r>
      <w:r>
        <w:rPr>
          <w:rFonts w:ascii="Times New Roman" w:eastAsia="Times New Roman"/>
          <w:i/>
          <w:w w:val="99"/>
          <w:sz w:val="21"/>
        </w:rPr>
        <w:t>c</w:t>
      </w:r>
      <w:r>
        <w:rPr>
          <w:rFonts w:ascii="Times New Roman" w:eastAsia="Times New Roman"/>
          <w:i/>
          <w:spacing w:val="-2"/>
          <w:sz w:val="21"/>
        </w:rPr>
        <w:t xml:space="preserve"> </w:t>
      </w:r>
      <w:r>
        <w:rPr>
          <w:w w:val="99"/>
          <w:sz w:val="21"/>
        </w:rPr>
        <w:t>经过点</w:t>
      </w:r>
      <w:r>
        <w:rPr>
          <w:spacing w:val="-50"/>
          <w:sz w:val="21"/>
        </w:rPr>
        <w:t xml:space="preserve"> </w:t>
      </w:r>
      <w:r>
        <w:rPr>
          <w:rFonts w:ascii="Times New Roman" w:eastAsia="Times New Roman"/>
          <w:i/>
          <w:spacing w:val="1"/>
          <w:w w:val="99"/>
          <w:sz w:val="21"/>
        </w:rPr>
        <w:t>A</w:t>
      </w:r>
      <w:r>
        <w:rPr>
          <w:spacing w:val="2"/>
          <w:w w:val="99"/>
          <w:sz w:val="21"/>
        </w:rPr>
        <w:t>（</w:t>
      </w:r>
      <w:r>
        <w:rPr>
          <w:spacing w:val="-1"/>
          <w:w w:val="99"/>
          <w:sz w:val="21"/>
        </w:rPr>
        <w:t>－</w:t>
      </w:r>
      <w:r>
        <w:rPr>
          <w:rFonts w:ascii="Times New Roman" w:eastAsia="Times New Roman"/>
          <w:spacing w:val="-2"/>
          <w:w w:val="99"/>
          <w:sz w:val="21"/>
        </w:rPr>
        <w:t>3</w:t>
      </w:r>
      <w:r>
        <w:rPr>
          <w:spacing w:val="2"/>
          <w:w w:val="99"/>
          <w:sz w:val="21"/>
        </w:rPr>
        <w:t>，</w:t>
      </w:r>
      <w:r>
        <w:rPr>
          <w:rFonts w:ascii="Times New Roman" w:eastAsia="Times New Roman"/>
          <w:spacing w:val="1"/>
          <w:w w:val="99"/>
          <w:sz w:val="21"/>
        </w:rPr>
        <w:t>0</w:t>
      </w:r>
      <w:r>
        <w:rPr>
          <w:spacing w:val="-106"/>
          <w:w w:val="99"/>
          <w:sz w:val="21"/>
        </w:rPr>
        <w:t>）</w:t>
      </w:r>
      <w:r>
        <w:rPr>
          <w:spacing w:val="2"/>
          <w:w w:val="99"/>
          <w:sz w:val="21"/>
        </w:rPr>
        <w:t>、</w:t>
      </w:r>
      <w:r>
        <w:rPr>
          <w:rFonts w:ascii="Times New Roman" w:eastAsia="Times New Roman"/>
          <w:i/>
          <w:spacing w:val="1"/>
          <w:w w:val="99"/>
          <w:sz w:val="21"/>
        </w:rPr>
        <w:t>B</w:t>
      </w:r>
      <w:r>
        <w:rPr>
          <w:spacing w:val="-1"/>
          <w:w w:val="99"/>
          <w:sz w:val="21"/>
        </w:rPr>
        <w:t>（</w:t>
      </w:r>
      <w:r>
        <w:rPr>
          <w:rFonts w:ascii="Times New Roman" w:eastAsia="Times New Roman"/>
          <w:spacing w:val="1"/>
          <w:w w:val="99"/>
          <w:sz w:val="21"/>
        </w:rPr>
        <w:t>4</w:t>
      </w:r>
      <w:r>
        <w:rPr>
          <w:spacing w:val="-1"/>
          <w:w w:val="99"/>
          <w:sz w:val="21"/>
        </w:rPr>
        <w:t>，</w:t>
      </w:r>
      <w:r>
        <w:rPr>
          <w:rFonts w:ascii="Times New Roman" w:eastAsia="Times New Roman"/>
          <w:spacing w:val="1"/>
          <w:w w:val="99"/>
          <w:sz w:val="21"/>
        </w:rPr>
        <w:t>0</w:t>
      </w:r>
      <w:r>
        <w:rPr>
          <w:spacing w:val="2"/>
          <w:w w:val="99"/>
          <w:sz w:val="21"/>
        </w:rPr>
        <w:t>）</w:t>
      </w:r>
      <w:r>
        <w:rPr>
          <w:spacing w:val="-1"/>
          <w:w w:val="99"/>
          <w:sz w:val="21"/>
        </w:rPr>
        <w:t>两点，则关于</w:t>
      </w:r>
      <w:r>
        <w:rPr>
          <w:spacing w:val="-50"/>
          <w:sz w:val="21"/>
        </w:rPr>
        <w:t xml:space="preserve"> </w:t>
      </w:r>
      <w:r>
        <w:rPr>
          <w:rFonts w:ascii="Times New Roman" w:eastAsia="Times New Roman"/>
          <w:i/>
          <w:w w:val="99"/>
          <w:sz w:val="21"/>
        </w:rPr>
        <w:t>x</w:t>
      </w:r>
      <w:r>
        <w:rPr>
          <w:rFonts w:ascii="Times New Roman" w:eastAsia="Times New Roman"/>
          <w:i/>
          <w:spacing w:val="1"/>
          <w:sz w:val="21"/>
        </w:rPr>
        <w:t xml:space="preserve"> </w:t>
      </w:r>
      <w:r>
        <w:rPr>
          <w:spacing w:val="-1"/>
          <w:w w:val="99"/>
          <w:sz w:val="21"/>
        </w:rPr>
        <w:t>的一元二次方程</w:t>
      </w:r>
      <w:r>
        <w:rPr>
          <w:spacing w:val="-50"/>
          <w:sz w:val="21"/>
        </w:rPr>
        <w:t xml:space="preserve"> </w:t>
      </w:r>
      <w:r>
        <w:rPr>
          <w:rFonts w:ascii="Times New Roman" w:eastAsia="Times New Roman"/>
          <w:i/>
          <w:spacing w:val="-2"/>
          <w:w w:val="99"/>
          <w:sz w:val="21"/>
        </w:rPr>
        <w:t>a</w:t>
      </w:r>
      <w:r>
        <w:rPr>
          <w:spacing w:val="2"/>
          <w:w w:val="99"/>
          <w:sz w:val="21"/>
        </w:rPr>
        <w:t>（</w:t>
      </w:r>
      <w:r>
        <w:rPr>
          <w:rFonts w:ascii="Times New Roman" w:eastAsia="Times New Roman"/>
          <w:i/>
          <w:w w:val="99"/>
          <w:sz w:val="21"/>
        </w:rPr>
        <w:t>x</w:t>
      </w:r>
      <w:r>
        <w:rPr>
          <w:spacing w:val="2"/>
          <w:w w:val="99"/>
          <w:sz w:val="21"/>
        </w:rPr>
        <w:t>－</w:t>
      </w:r>
      <w:r>
        <w:rPr>
          <w:rFonts w:ascii="Times New Roman" w:eastAsia="Times New Roman"/>
          <w:spacing w:val="-2"/>
          <w:w w:val="99"/>
          <w:sz w:val="21"/>
        </w:rPr>
        <w:t>1</w:t>
      </w:r>
      <w:r>
        <w:rPr>
          <w:w w:val="99"/>
          <w:sz w:val="21"/>
        </w:rPr>
        <w:t>）</w:t>
      </w:r>
    </w:p>
    <w:p>
      <w:pPr>
        <w:tabs>
          <w:tab w:val="left" w:pos="3048"/>
        </w:tabs>
        <w:spacing w:before="3"/>
        <w:ind w:left="118" w:right="0" w:firstLine="0"/>
        <w:jc w:val="left"/>
        <w:rPr>
          <w:sz w:val="21"/>
        </w:rPr>
      </w:pPr>
      <w:r>
        <w:rPr>
          <w:rFonts w:ascii="Times New Roman" w:eastAsia="Times New Roman"/>
          <w:position w:val="7"/>
          <w:sz w:val="13"/>
        </w:rPr>
        <w:t>2</w:t>
      </w:r>
      <w:r>
        <w:rPr>
          <w:sz w:val="21"/>
        </w:rPr>
        <w:t>＋</w:t>
      </w:r>
      <w:r>
        <w:rPr>
          <w:rFonts w:ascii="Times New Roman" w:eastAsia="Times New Roman"/>
          <w:i/>
          <w:sz w:val="21"/>
        </w:rPr>
        <w:t>c</w:t>
      </w:r>
      <w:r>
        <w:rPr>
          <w:sz w:val="21"/>
        </w:rPr>
        <w:t>＝</w:t>
      </w:r>
      <w:r>
        <w:rPr>
          <w:rFonts w:ascii="Times New Roman" w:eastAsia="Times New Roman"/>
          <w:i/>
          <w:sz w:val="21"/>
        </w:rPr>
        <w:t>b</w:t>
      </w:r>
      <w:r>
        <w:rPr>
          <w:sz w:val="21"/>
        </w:rPr>
        <w:t>－</w:t>
      </w:r>
      <w:r>
        <w:rPr>
          <w:rFonts w:ascii="Times New Roman" w:eastAsia="Times New Roman"/>
          <w:i/>
          <w:sz w:val="21"/>
        </w:rPr>
        <w:t>bx</w:t>
      </w:r>
      <w:r>
        <w:rPr>
          <w:rFonts w:ascii="Times New Roman" w:eastAsia="Times New Roman"/>
          <w:i/>
          <w:spacing w:val="-3"/>
          <w:sz w:val="21"/>
        </w:rPr>
        <w:t xml:space="preserve"> </w:t>
      </w:r>
      <w:r>
        <w:rPr>
          <w:sz w:val="21"/>
        </w:rPr>
        <w:t>的解是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．</w:t>
      </w:r>
    </w:p>
    <w:p>
      <w:pPr>
        <w:pStyle w:val="ListParagraph"/>
        <w:numPr>
          <w:ilvl w:val="0"/>
          <w:numId w:val="2"/>
        </w:numPr>
        <w:tabs>
          <w:tab w:val="left" w:pos="383"/>
        </w:tabs>
        <w:spacing w:before="4" w:after="0" w:line="240" w:lineRule="auto"/>
        <w:ind w:left="382" w:right="0" w:hanging="265"/>
        <w:jc w:val="left"/>
        <w:rPr>
          <w:rFonts w:ascii="Times New Roman" w:eastAsia="Times New Roman"/>
          <w:sz w:val="19"/>
        </w:rPr>
      </w:pPr>
      <w:r>
        <w:rPr>
          <w:spacing w:val="-8"/>
          <w:sz w:val="21"/>
        </w:rPr>
        <w:t xml:space="preserve">某磨具厂共有 </w:t>
      </w:r>
      <w:r>
        <w:rPr>
          <w:rFonts w:ascii="Times New Roman" w:eastAsia="Times New Roman"/>
          <w:sz w:val="21"/>
        </w:rPr>
        <w:t>6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z w:val="21"/>
        </w:rPr>
        <w:t>个生产车间，第一、二、三、四车间每天生产相同数量的产品，第五、六车间每</w:t>
      </w:r>
    </w:p>
    <w:p>
      <w:pPr>
        <w:spacing w:after="0" w:line="240" w:lineRule="auto"/>
        <w:jc w:val="left"/>
        <w:rPr>
          <w:rFonts w:ascii="Times New Roman" w:eastAsia="Times New Roman"/>
          <w:sz w:val="19"/>
        </w:rPr>
        <w:sectPr>
          <w:type w:val="continuous"/>
          <w:pgSz w:w="11910" w:h="16840"/>
          <w:pgMar w:top="1380" w:right="180" w:bottom="280" w:left="1300" w:header="720" w:footer="720" w:gutter="0"/>
          <w:cols w:space="708"/>
        </w:sectPr>
      </w:pPr>
    </w:p>
    <w:p>
      <w:pPr>
        <w:pStyle w:val="BodyText"/>
        <w:spacing w:before="16" w:line="360" w:lineRule="exact"/>
        <w:ind w:left="118"/>
        <w:rPr>
          <w:rFonts w:ascii="Times New Roman" w:eastAsia="Times New Roman"/>
          <w:sz w:val="22"/>
        </w:rPr>
      </w:pPr>
      <w: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page">
                  <wp:posOffset>4274185</wp:posOffset>
                </wp:positionH>
                <wp:positionV relativeFrom="paragraph">
                  <wp:posOffset>195580</wp:posOffset>
                </wp:positionV>
                <wp:extent cx="83185" cy="0"/>
                <wp:effectExtent l="0" t="0" r="0" b="0"/>
                <wp:wrapNone/>
                <wp:docPr id="20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83185" cy="0"/>
                        </a:xfrm>
                        <a:prstGeom prst="line">
                          <a:avLst/>
                        </a:prstGeom>
                        <a:ln w="6769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" o:spid="_x0000_s1035" style="mso-height-relative:page;mso-position-horizontal-relative:page;mso-width-relative:page;position:absolute;z-index:-251638784" from="336.55pt,15.4pt" to="343.1pt,15.4pt" coordsize="21600,21600" stroked="t" strokecolor="black">
                <v:stroke joinstyle="round"/>
                <o:lock v:ext="edit" aspectratio="f"/>
              </v:line>
            </w:pict>
          </mc:Fallback>
        </mc:AlternateContent>
      </w:r>
      <w:r>
        <w:rPr>
          <w:spacing w:val="-2"/>
        </w:rPr>
        <w:t xml:space="preserve">天生产的产品数量分别是第一车间每天生产的产品数量的 </w:t>
      </w:r>
      <w:r>
        <w:rPr>
          <w:rFonts w:ascii="Times New Roman" w:eastAsia="Times New Roman"/>
          <w:spacing w:val="-14"/>
          <w:position w:val="14"/>
          <w:sz w:val="22"/>
        </w:rPr>
        <w:t>3</w:t>
      </w:r>
    </w:p>
    <w:p>
      <w:pPr>
        <w:pStyle w:val="Heading2"/>
        <w:jc w:val="right"/>
      </w:pPr>
      <w:r>
        <w:rPr>
          <w:w w:val="99"/>
        </w:rPr>
        <w:t>4</w:t>
      </w:r>
    </w:p>
    <w:p>
      <w:pPr>
        <w:pStyle w:val="BodyText"/>
        <w:spacing w:before="16" w:line="360" w:lineRule="exact"/>
        <w:ind w:left="17"/>
      </w:pPr>
      <w:r>
        <w:br w:type="column"/>
      </w:r>
      <w:r>
        <w:t xml:space="preserve">和 </w:t>
      </w:r>
      <w:r>
        <w:rPr>
          <w:rFonts w:ascii="Times New Roman" w:eastAsia="Times New Roman"/>
          <w:position w:val="14"/>
          <w:sz w:val="22"/>
        </w:rPr>
        <w:t xml:space="preserve">8 </w:t>
      </w:r>
      <w:r>
        <w:t>．甲、乙两组检验员进驻该厂进行</w:t>
      </w:r>
    </w:p>
    <w:p>
      <w:pPr>
        <w:pStyle w:val="Heading2"/>
        <w:ind w:left="275"/>
        <w:jc w:val="left"/>
      </w:pPr>
      <w: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page">
                  <wp:posOffset>4547870</wp:posOffset>
                </wp:positionH>
                <wp:positionV relativeFrom="paragraph">
                  <wp:posOffset>-42545</wp:posOffset>
                </wp:positionV>
                <wp:extent cx="73660" cy="0"/>
                <wp:effectExtent l="0" t="0" r="0" b="0"/>
                <wp:wrapNone/>
                <wp:docPr id="22" name="直线 1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73660" cy="0"/>
                        </a:xfrm>
                        <a:prstGeom prst="line">
                          <a:avLst/>
                        </a:prstGeom>
                        <a:ln w="6731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" o:spid="_x0000_s1036" style="mso-height-relative:page;mso-position-horizontal-relative:page;mso-width-relative:page;position:absolute;z-index:-251636736" from="358.1pt,-3.35pt" to="363.9pt,-3.35pt" coordsize="21600,21600" stroked="t" strokecolor="black">
                <v:stroke joinstyle="round"/>
                <o:lock v:ext="edit" aspectratio="f"/>
              </v:line>
            </w:pict>
          </mc:Fallback>
        </mc:AlternateContent>
      </w:r>
      <w:r>
        <w:rPr>
          <w:w w:val="99"/>
        </w:rPr>
        <w:t>3</w:t>
      </w:r>
    </w:p>
    <w:p>
      <w:pPr>
        <w:spacing w:after="0"/>
        <w:jc w:val="left"/>
        <w:sectPr>
          <w:type w:val="continuous"/>
          <w:pgSz w:w="11910" w:h="16840"/>
          <w:pgMar w:top="1380" w:right="180" w:bottom="280" w:left="1300" w:header="720" w:footer="720" w:gutter="0"/>
          <w:cols w:num="2" w:space="708" w:equalWidth="0">
            <w:col w:w="5555" w:space="40"/>
            <w:col w:w="4835"/>
          </w:cols>
        </w:sectPr>
      </w:pPr>
    </w:p>
    <w:p>
      <w:pPr>
        <w:pStyle w:val="BodyText"/>
        <w:spacing w:line="242" w:lineRule="auto"/>
        <w:ind w:left="118" w:right="1166"/>
      </w:pPr>
      <w:r>
        <w:t xml:space="preserve">产品检验．在同时开始检验产品时，每个车间原有成品一样多，检验期间各车间继续生产．甲组用了 </w:t>
      </w:r>
      <w:r>
        <w:rPr>
          <w:rFonts w:ascii="Times New Roman" w:eastAsia="Times New Roman"/>
        </w:rPr>
        <w:t xml:space="preserve">6 </w:t>
      </w:r>
      <w:r>
        <w:t xml:space="preserve">天时间将第一、二、三车间所有成品同时检验完；乙组先用 </w:t>
      </w:r>
      <w:r>
        <w:rPr>
          <w:rFonts w:ascii="Times New Roman" w:eastAsia="Times New Roman"/>
        </w:rPr>
        <w:t xml:space="preserve">2 </w:t>
      </w:r>
      <w:r>
        <w:t>天将第四、五车间的所有成品同</w:t>
      </w:r>
    </w:p>
    <w:p>
      <w:pPr>
        <w:pStyle w:val="BodyText"/>
        <w:tabs>
          <w:tab w:val="left" w:pos="7047"/>
        </w:tabs>
        <w:spacing w:line="242" w:lineRule="auto"/>
        <w:ind w:left="118" w:right="1173"/>
      </w:pPr>
      <w:r>
        <w:t>时检验完后</w:t>
      </w:r>
      <w:r>
        <w:rPr>
          <w:spacing w:val="-68"/>
        </w:rPr>
        <w:t>，</w:t>
      </w:r>
      <w:r>
        <w:t>再用了</w:t>
      </w:r>
      <w:r>
        <w:rPr>
          <w:spacing w:val="-65"/>
        </w:rPr>
        <w:t xml:space="preserve"> </w:t>
      </w:r>
      <w:r>
        <w:rPr>
          <w:rFonts w:ascii="Times New Roman" w:eastAsia="Times New Roman"/>
        </w:rPr>
        <w:t>4</w:t>
      </w:r>
      <w:r>
        <w:rPr>
          <w:rFonts w:ascii="Times New Roman" w:eastAsia="Times New Roman"/>
          <w:spacing w:val="-10"/>
        </w:rPr>
        <w:t xml:space="preserve"> </w:t>
      </w:r>
      <w:r>
        <w:t>天检验完第六车间的所有成</w:t>
      </w:r>
      <w:r>
        <w:rPr>
          <w:spacing w:val="-70"/>
        </w:rPr>
        <w:t>品</w:t>
      </w:r>
      <w:r>
        <w:t>（所有成品指原有的和检验期间生产的成品</w:t>
      </w:r>
      <w:r>
        <w:rPr>
          <w:spacing w:val="-86"/>
        </w:rPr>
        <w:t>）．</w:t>
      </w:r>
      <w:r>
        <w:t>如果每个检验员的检验速度一样，则甲、乙两组检验员的人数之比是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．</w:t>
      </w:r>
    </w:p>
    <w:p>
      <w:pPr>
        <w:pStyle w:val="BodyText"/>
        <w:rPr>
          <w:sz w:val="22"/>
        </w:rPr>
      </w:pPr>
    </w:p>
    <w:p>
      <w:pPr>
        <w:pStyle w:val="BodyText"/>
        <w:spacing w:before="10"/>
        <w:rPr>
          <w:sz w:val="15"/>
        </w:rPr>
      </w:pPr>
    </w:p>
    <w:p>
      <w:pPr>
        <w:pStyle w:val="BodyText"/>
        <w:ind w:left="118"/>
        <w:rPr>
          <w:rFonts w:ascii="黑体" w:eastAsia="黑体" w:hint="eastAsia"/>
        </w:rPr>
      </w:pPr>
      <w:r>
        <w:rPr>
          <w:rFonts w:ascii="黑体" w:eastAsia="黑体" w:hint="eastAsia"/>
        </w:rPr>
        <w:t>三、解答题</w:t>
      </w:r>
    </w:p>
    <w:p>
      <w:pPr>
        <w:pStyle w:val="BodyText"/>
        <w:spacing w:before="6"/>
        <w:rPr>
          <w:rFonts w:ascii="黑体"/>
        </w:rPr>
      </w:pPr>
    </w:p>
    <w:p>
      <w:pPr>
        <w:spacing w:before="0"/>
        <w:ind w:left="118" w:right="0" w:firstLine="0"/>
        <w:jc w:val="left"/>
        <w:rPr>
          <w:rFonts w:ascii="Times New Roman" w:eastAsia="Times New Roman" w:hAnsi="Times New Roman"/>
          <w:sz w:val="13"/>
        </w:rPr>
      </w:pPr>
      <w:r>
        <w:rPr>
          <w:rFonts w:ascii="Times New Roman" w:eastAsia="Times New Roman" w:hAnsi="Times New Roman"/>
          <w:spacing w:val="1"/>
          <w:w w:val="99"/>
          <w:sz w:val="21"/>
        </w:rPr>
        <w:t>17</w:t>
      </w:r>
      <w:r>
        <w:rPr>
          <w:rFonts w:ascii="Times New Roman" w:eastAsia="Times New Roman" w:hAnsi="Times New Roman"/>
          <w:spacing w:val="-2"/>
          <w:w w:val="99"/>
          <w:sz w:val="21"/>
        </w:rPr>
        <w:t>.</w:t>
      </w:r>
      <w:r>
        <w:rPr>
          <w:spacing w:val="-35"/>
          <w:w w:val="99"/>
          <w:sz w:val="21"/>
        </w:rPr>
        <w:t>计算：</w:t>
      </w:r>
      <w:r>
        <w:rPr>
          <w:spacing w:val="-1"/>
          <w:w w:val="99"/>
          <w:sz w:val="21"/>
        </w:rPr>
        <w:t>（</w:t>
      </w:r>
      <w:r>
        <w:rPr>
          <w:rFonts w:ascii="Times New Roman" w:eastAsia="Times New Roman" w:hAnsi="Times New Roman"/>
          <w:spacing w:val="1"/>
          <w:w w:val="99"/>
          <w:sz w:val="21"/>
        </w:rPr>
        <w:t>2</w:t>
      </w:r>
      <w:r>
        <w:rPr>
          <w:rFonts w:ascii="Times New Roman" w:eastAsia="Times New Roman" w:hAnsi="Times New Roman"/>
          <w:i/>
          <w:w w:val="99"/>
          <w:sz w:val="21"/>
        </w:rPr>
        <w:t>x</w:t>
      </w:r>
      <w:r>
        <w:rPr>
          <w:rFonts w:ascii="Times New Roman" w:eastAsia="Times New Roman" w:hAnsi="Times New Roman"/>
          <w:spacing w:val="-2"/>
          <w:w w:val="105"/>
          <w:position w:val="7"/>
          <w:sz w:val="13"/>
        </w:rPr>
        <w:t>2</w:t>
      </w:r>
      <w:r>
        <w:rPr>
          <w:spacing w:val="2"/>
          <w:w w:val="99"/>
          <w:sz w:val="21"/>
        </w:rPr>
        <w:t>）</w:t>
      </w:r>
      <w:r>
        <w:rPr>
          <w:rFonts w:ascii="Times New Roman" w:eastAsia="Times New Roman" w:hAnsi="Times New Roman"/>
          <w:spacing w:val="-2"/>
          <w:w w:val="105"/>
          <w:position w:val="7"/>
          <w:sz w:val="13"/>
        </w:rPr>
        <w:t>3</w:t>
      </w:r>
      <w:r>
        <w:rPr>
          <w:spacing w:val="-1"/>
          <w:w w:val="99"/>
          <w:sz w:val="21"/>
        </w:rPr>
        <w:t>－</w:t>
      </w:r>
      <w:r>
        <w:rPr>
          <w:rFonts w:ascii="Times New Roman" w:eastAsia="Times New Roman" w:hAnsi="Times New Roman"/>
          <w:i/>
          <w:w w:val="99"/>
          <w:sz w:val="21"/>
        </w:rPr>
        <w:t>x</w:t>
      </w:r>
      <w:r>
        <w:rPr>
          <w:rFonts w:ascii="Times New Roman" w:eastAsia="Times New Roman" w:hAnsi="Times New Roman"/>
          <w:spacing w:val="-2"/>
          <w:w w:val="105"/>
          <w:position w:val="7"/>
          <w:sz w:val="13"/>
        </w:rPr>
        <w:t>2</w:t>
      </w:r>
      <w:r>
        <w:rPr>
          <w:rFonts w:ascii="Times New Roman" w:eastAsia="Times New Roman" w:hAnsi="Times New Roman"/>
          <w:spacing w:val="2"/>
          <w:w w:val="99"/>
          <w:sz w:val="21"/>
        </w:rPr>
        <w:t>·</w:t>
      </w:r>
      <w:r>
        <w:rPr>
          <w:rFonts w:ascii="Times New Roman" w:eastAsia="Times New Roman" w:hAnsi="Times New Roman"/>
          <w:i/>
          <w:w w:val="99"/>
          <w:sz w:val="21"/>
        </w:rPr>
        <w:t>x</w:t>
      </w:r>
      <w:r>
        <w:rPr>
          <w:rFonts w:ascii="Times New Roman" w:eastAsia="Times New Roman" w:hAnsi="Times New Roman"/>
          <w:w w:val="105"/>
          <w:position w:val="7"/>
          <w:sz w:val="13"/>
        </w:rPr>
        <w:t>4</w:t>
      </w:r>
    </w:p>
    <w:p>
      <w:pPr>
        <w:pStyle w:val="BodyText"/>
        <w:rPr>
          <w:rFonts w:ascii="Times New Roman"/>
          <w:sz w:val="24"/>
        </w:rPr>
      </w:pPr>
    </w:p>
    <w:p>
      <w:pPr>
        <w:pStyle w:val="BodyText"/>
        <w:rPr>
          <w:rFonts w:ascii="Times New Roman"/>
          <w:sz w:val="24"/>
        </w:rPr>
      </w:pPr>
    </w:p>
    <w:p>
      <w:pPr>
        <w:pStyle w:val="ListParagraph"/>
        <w:numPr>
          <w:ilvl w:val="0"/>
          <w:numId w:val="3"/>
        </w:numPr>
        <w:tabs>
          <w:tab w:val="left" w:pos="383"/>
        </w:tabs>
        <w:spacing w:before="178" w:after="0" w:line="240" w:lineRule="auto"/>
        <w:ind w:left="382" w:right="0" w:hanging="265"/>
        <w:jc w:val="left"/>
        <w:rPr>
          <w:rFonts w:ascii="Times New Roman" w:eastAsia="Times New Roman" w:hAnsi="Times New Roman"/>
          <w:sz w:val="21"/>
        </w:rPr>
      </w:pPr>
      <w:r>
        <w:drawing>
          <wp:anchor distT="0" distB="0" distL="0" distR="0" simplePos="0" relativeHeight="251693056" behindDoc="0" locked="0" layoutInCell="1" allowOverlap="1">
            <wp:simplePos x="0" y="0"/>
            <wp:positionH relativeFrom="page">
              <wp:posOffset>5405120</wp:posOffset>
            </wp:positionH>
            <wp:positionV relativeFrom="paragraph">
              <wp:posOffset>44450</wp:posOffset>
            </wp:positionV>
            <wp:extent cx="1857375" cy="1028700"/>
            <wp:effectExtent l="0" t="0" r="0" b="0"/>
            <wp:wrapNone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110707" name="image13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如图，已知∠</w:t>
      </w:r>
      <w:r>
        <w:rPr>
          <w:rFonts w:ascii="Times New Roman" w:eastAsia="Times New Roman" w:hAnsi="Times New Roman"/>
          <w:i/>
          <w:sz w:val="21"/>
        </w:rPr>
        <w:t>C</w:t>
      </w:r>
      <w:r>
        <w:rPr>
          <w:rFonts w:ascii="Times New Roman" w:eastAsia="Times New Roman" w:hAnsi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>D</w:t>
      </w:r>
      <w:r>
        <w:rPr>
          <w:rFonts w:ascii="Times New Roman" w:eastAsia="Times New Roman" w:hAnsi="Times New Roman"/>
          <w:sz w:val="21"/>
        </w:rPr>
        <w:t>=90°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sz w:val="21"/>
        </w:rPr>
        <w:t>BC</w:t>
      </w:r>
      <w:r>
        <w:rPr>
          <w:rFonts w:ascii="Times New Roman" w:eastAsia="Times New Roman" w:hAnsi="Times New Roman"/>
          <w:i/>
          <w:spacing w:val="-1"/>
          <w:sz w:val="21"/>
        </w:rPr>
        <w:t xml:space="preserve"> </w:t>
      </w:r>
      <w:r>
        <w:rPr>
          <w:spacing w:val="-25"/>
          <w:sz w:val="21"/>
        </w:rPr>
        <w:t xml:space="preserve">与 </w:t>
      </w:r>
      <w:r>
        <w:rPr>
          <w:rFonts w:ascii="Times New Roman" w:eastAsia="Times New Roman" w:hAnsi="Times New Roman"/>
          <w:i/>
          <w:sz w:val="21"/>
        </w:rPr>
        <w:t>AD</w:t>
      </w:r>
      <w:r>
        <w:rPr>
          <w:rFonts w:ascii="Times New Roman" w:eastAsia="Times New Roman" w:hAnsi="Times New Roman"/>
          <w:i/>
          <w:spacing w:val="-1"/>
          <w:sz w:val="21"/>
        </w:rPr>
        <w:t xml:space="preserve"> </w:t>
      </w:r>
      <w:r>
        <w:rPr>
          <w:spacing w:val="-13"/>
          <w:sz w:val="21"/>
        </w:rPr>
        <w:t xml:space="preserve">交于点 </w:t>
      </w:r>
      <w:r>
        <w:rPr>
          <w:rFonts w:ascii="Times New Roman" w:eastAsia="Times New Roman" w:hAnsi="Times New Roman"/>
          <w:i/>
          <w:sz w:val="21"/>
        </w:rPr>
        <w:t>E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sz w:val="21"/>
        </w:rPr>
        <w:t>AC</w:t>
      </w:r>
      <w:r>
        <w:rPr>
          <w:rFonts w:ascii="Times New Roman" w:eastAsia="Times New Roman" w:hAnsi="Times New Roman"/>
          <w:sz w:val="21"/>
        </w:rPr>
        <w:t>=</w:t>
      </w:r>
      <w:r>
        <w:rPr>
          <w:rFonts w:ascii="Times New Roman" w:eastAsia="Times New Roman" w:hAnsi="Times New Roman"/>
          <w:i/>
          <w:sz w:val="21"/>
        </w:rPr>
        <w:t>BD</w:t>
      </w:r>
      <w:r>
        <w:rPr>
          <w:sz w:val="21"/>
        </w:rPr>
        <w:t>，求证：</w:t>
      </w:r>
      <w:r>
        <w:rPr>
          <w:rFonts w:ascii="Times New Roman" w:eastAsia="Times New Roman" w:hAnsi="Times New Roman"/>
          <w:i/>
          <w:sz w:val="21"/>
        </w:rPr>
        <w:t>AE</w:t>
      </w:r>
      <w:r>
        <w:rPr>
          <w:rFonts w:ascii="Times New Roman" w:eastAsia="Times New Roman" w:hAnsi="Times New Roman"/>
          <w:sz w:val="21"/>
        </w:rPr>
        <w:t>=</w:t>
      </w:r>
      <w:r>
        <w:rPr>
          <w:rFonts w:ascii="Times New Roman" w:eastAsia="Times New Roman" w:hAnsi="Times New Roman"/>
          <w:i/>
          <w:sz w:val="21"/>
        </w:rPr>
        <w:t>BE</w:t>
      </w:r>
      <w:r>
        <w:rPr>
          <w:rFonts w:ascii="Times New Roman" w:eastAsia="Times New Roman" w:hAnsi="Times New Roman"/>
          <w:sz w:val="21"/>
        </w:rPr>
        <w:t>.</w:t>
      </w:r>
    </w:p>
    <w:p>
      <w:pPr>
        <w:pStyle w:val="BodyText"/>
        <w:rPr>
          <w:rFonts w:ascii="Times New Roman"/>
          <w:sz w:val="22"/>
        </w:rPr>
      </w:pPr>
    </w:p>
    <w:p>
      <w:pPr>
        <w:pStyle w:val="BodyText"/>
        <w:rPr>
          <w:rFonts w:ascii="Times New Roman"/>
          <w:sz w:val="22"/>
        </w:rPr>
      </w:pPr>
    </w:p>
    <w:p>
      <w:pPr>
        <w:pStyle w:val="BodyText"/>
        <w:rPr>
          <w:rFonts w:ascii="Times New Roman"/>
          <w:sz w:val="22"/>
        </w:rPr>
      </w:pPr>
    </w:p>
    <w:p>
      <w:pPr>
        <w:pStyle w:val="BodyText"/>
        <w:rPr>
          <w:rFonts w:ascii="Times New Roman"/>
          <w:sz w:val="22"/>
        </w:rPr>
      </w:pPr>
    </w:p>
    <w:p>
      <w:pPr>
        <w:pStyle w:val="BodyText"/>
        <w:rPr>
          <w:rFonts w:ascii="Times New Roman"/>
          <w:sz w:val="22"/>
        </w:rPr>
      </w:pPr>
    </w:p>
    <w:p>
      <w:pPr>
        <w:pStyle w:val="ListParagraph"/>
        <w:numPr>
          <w:ilvl w:val="0"/>
          <w:numId w:val="3"/>
        </w:numPr>
        <w:tabs>
          <w:tab w:val="left" w:pos="383"/>
        </w:tabs>
        <w:spacing w:before="187" w:after="0" w:line="242" w:lineRule="auto"/>
        <w:ind w:left="118" w:right="1232" w:firstLine="0"/>
        <w:jc w:val="left"/>
        <w:rPr>
          <w:sz w:val="21"/>
        </w:rPr>
      </w:pPr>
      <w:r>
        <w:rPr>
          <w:spacing w:val="-4"/>
          <w:w w:val="95"/>
          <w:sz w:val="21"/>
        </w:rPr>
        <w:t>为了解学生的课外阅读情况，七</w:t>
      </w:r>
      <w:r>
        <w:rPr>
          <w:spacing w:val="-8"/>
          <w:w w:val="95"/>
          <w:sz w:val="21"/>
        </w:rPr>
        <w:t>（</w:t>
      </w:r>
      <w:r>
        <w:rPr>
          <w:rFonts w:ascii="Times New Roman" w:eastAsia="Times New Roman" w:hAnsi="Times New Roman"/>
          <w:spacing w:val="-8"/>
          <w:w w:val="95"/>
          <w:sz w:val="21"/>
        </w:rPr>
        <w:t>1</w:t>
      </w:r>
      <w:r>
        <w:rPr>
          <w:spacing w:val="-8"/>
          <w:w w:val="95"/>
          <w:sz w:val="21"/>
        </w:rPr>
        <w:t>）</w:t>
      </w:r>
      <w:r>
        <w:rPr>
          <w:w w:val="95"/>
          <w:sz w:val="21"/>
        </w:rPr>
        <w:t>班针对</w:t>
      </w:r>
      <w:r>
        <w:rPr>
          <w:rFonts w:ascii="Times New Roman" w:eastAsia="Times New Roman" w:hAnsi="Times New Roman"/>
          <w:w w:val="95"/>
          <w:sz w:val="21"/>
        </w:rPr>
        <w:t>“</w:t>
      </w:r>
      <w:r>
        <w:rPr>
          <w:w w:val="95"/>
          <w:sz w:val="21"/>
        </w:rPr>
        <w:t>你最喜爱的课外阅读书目</w:t>
      </w:r>
      <w:r>
        <w:rPr>
          <w:rFonts w:ascii="Times New Roman" w:eastAsia="Times New Roman" w:hAnsi="Times New Roman"/>
          <w:w w:val="95"/>
          <w:sz w:val="21"/>
        </w:rPr>
        <w:t>”</w:t>
      </w:r>
      <w:r>
        <w:rPr>
          <w:spacing w:val="-7"/>
          <w:w w:val="95"/>
          <w:sz w:val="21"/>
        </w:rPr>
        <w:t>进行调查</w:t>
      </w:r>
      <w:r>
        <w:rPr>
          <w:w w:val="95"/>
          <w:sz w:val="21"/>
        </w:rPr>
        <w:t>（每名学生必须</w:t>
      </w:r>
      <w:r>
        <w:rPr>
          <w:w w:val="99"/>
          <w:sz w:val="21"/>
        </w:rPr>
        <w:t>选一</w:t>
      </w:r>
      <w:r>
        <w:rPr>
          <w:spacing w:val="-1"/>
          <w:w w:val="99"/>
          <w:sz w:val="21"/>
        </w:rPr>
        <w:t>类且只能选一类阅读书目</w:t>
      </w:r>
      <w:r>
        <w:rPr>
          <w:spacing w:val="-104"/>
          <w:w w:val="99"/>
          <w:sz w:val="21"/>
        </w:rPr>
        <w:t>）</w:t>
      </w:r>
      <w:r>
        <w:rPr>
          <w:spacing w:val="-1"/>
          <w:w w:val="99"/>
          <w:sz w:val="21"/>
        </w:rPr>
        <w:t>，并根据调查结果列出统计表，绘制成扇形统计图。</w:t>
      </w:r>
    </w:p>
    <w:p>
      <w:pPr>
        <w:pStyle w:val="BodyText"/>
        <w:tabs>
          <w:tab w:val="left" w:pos="4843"/>
        </w:tabs>
        <w:spacing w:before="1" w:after="3"/>
        <w:ind w:left="118"/>
      </w:pPr>
      <w:r>
        <w:t>男、女生所选类别人数统计表</w:t>
      </w:r>
      <w:r>
        <w:tab/>
      </w:r>
      <w:r>
        <w:t>学生所选类别人数扇形统计图</w:t>
      </w:r>
    </w:p>
    <w:p>
      <w:pPr>
        <w:spacing w:line="240" w:lineRule="auto"/>
        <w:ind w:left="491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114300" distR="114300">
                <wp:extent cx="2536825" cy="1297940"/>
                <wp:effectExtent l="0" t="0" r="0" b="0"/>
                <wp:docPr id="42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536825" cy="1297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1326"/>
                              <w:gridCol w:w="1327"/>
                              <w:gridCol w:w="1327"/>
                            </w:tblGrid>
                            <w:tr>
                              <w:tblPrEx>
                                <w:tblW w:w="0" w:type="auto"/>
                                <w:tblInd w:w="5" w:type="dxa"/>
                                <w:tbl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  <w:insideH w:val="single" w:sz="4" w:space="0" w:color="000000"/>
                                  <w:insideV w:val="single" w:sz="4" w:space="0" w:color="00000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92"/>
                              </w:trPr>
                              <w:tc>
                                <w:tcPr>
                                  <w:tcW w:w="1326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312" w:right="301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类别</w:t>
                                  </w:r>
                                </w:p>
                              </w:tc>
                              <w:tc>
                                <w:tcPr>
                                  <w:tcW w:w="1327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93" w:right="83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男生（人）</w:t>
                                  </w:r>
                                </w:p>
                              </w:tc>
                              <w:tc>
                                <w:tcPr>
                                  <w:tcW w:w="1327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93" w:right="82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女生（人）</w:t>
                                  </w:r>
                                </w:p>
                              </w:tc>
                            </w:tr>
                            <w:tr>
                              <w:tblPrEx>
                                <w:tblW w:w="0" w:type="auto"/>
                                <w:tblInd w:w="5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91"/>
                              </w:trPr>
                              <w:tc>
                                <w:tcPr>
                                  <w:tcW w:w="1326" w:type="dxa"/>
                                </w:tcPr>
                                <w:p>
                                  <w:pPr>
                                    <w:pStyle w:val="TableParagraph"/>
                                    <w:spacing w:before="2"/>
                                    <w:ind w:left="312" w:right="303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文学类</w:t>
                                  </w:r>
                                </w:p>
                              </w:tc>
                              <w:tc>
                                <w:tcPr>
                                  <w:tcW w:w="1327" w:type="dxa"/>
                                </w:tcPr>
                                <w:p>
                                  <w:pPr>
                                    <w:pStyle w:val="TableParagraph"/>
                                    <w:ind w:left="91" w:right="83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327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0"/>
                                      <w:sz w:val="22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>
                              <w:tblPrEx>
                                <w:tblW w:w="0" w:type="auto"/>
                                <w:tblInd w:w="5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92"/>
                              </w:trPr>
                              <w:tc>
                                <w:tcPr>
                                  <w:tcW w:w="1326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312" w:right="303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史学类</w:t>
                                  </w:r>
                                </w:p>
                              </w:tc>
                              <w:tc>
                                <w:tcPr>
                                  <w:tcW w:w="1327" w:type="dxa"/>
                                </w:tcPr>
                                <w:p>
                                  <w:pPr>
                                    <w:pStyle w:val="TableParagraph"/>
                                    <w:spacing w:line="252" w:lineRule="exact"/>
                                    <w:ind w:left="9"/>
                                    <w:rPr>
                                      <w:rFonts w:ascii="Times New Roman"/>
                                      <w:i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i/>
                                      <w:w w:val="100"/>
                                      <w:sz w:val="22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327" w:type="dxa"/>
                                </w:tcPr>
                                <w:p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0"/>
                                      <w:sz w:val="22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>
                              <w:tblPrEx>
                                <w:tblW w:w="0" w:type="auto"/>
                                <w:tblInd w:w="5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04"/>
                              </w:trPr>
                              <w:tc>
                                <w:tcPr>
                                  <w:tcW w:w="1326" w:type="dxa"/>
                                </w:tcPr>
                                <w:p>
                                  <w:pPr>
                                    <w:pStyle w:val="TableParagraph"/>
                                    <w:spacing w:before="2"/>
                                    <w:ind w:left="312" w:right="303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料学类</w:t>
                                  </w:r>
                                </w:p>
                              </w:tc>
                              <w:tc>
                                <w:tcPr>
                                  <w:tcW w:w="1327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0"/>
                                      <w:sz w:val="2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327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0"/>
                                      <w:sz w:val="22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>
                              <w:tblPrEx>
                                <w:tblW w:w="0" w:type="auto"/>
                                <w:tblInd w:w="5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03"/>
                              </w:trPr>
                              <w:tc>
                                <w:tcPr>
                                  <w:tcW w:w="1326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312" w:right="303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哲学类</w:t>
                                  </w:r>
                                </w:p>
                              </w:tc>
                              <w:tc>
                                <w:tcPr>
                                  <w:tcW w:w="1327" w:type="dxa"/>
                                </w:tcPr>
                                <w:p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0"/>
                                      <w:sz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327" w:type="dxa"/>
                                </w:tcPr>
                                <w:p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rFonts w:ascii="Times New Roman"/>
                                      <w:i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i/>
                                      <w:w w:val="100"/>
                                      <w:sz w:val="22"/>
                                    </w:rPr>
                                    <w:t>n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id="文本框 14" o:spid="_x0000_i1037" type="#_x0000_t202" style="width:199.75pt;height:102.2pt" coordsize="21600,21600" filled="f" stroked="f">
                <o:lock v:ext="edit" aspectratio="f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1326"/>
                        <w:gridCol w:w="1327"/>
                        <w:gridCol w:w="1327"/>
                      </w:tblGrid>
                      <w:tr>
                        <w:tblPrEx>
                          <w:tblW w:w="0" w:type="auto"/>
                          <w:tblInd w:w="5" w:type="dxa"/>
                          <w:tbl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  <w:insideH w:val="single" w:sz="4" w:space="0" w:color="000000"/>
                            <w:insideV w:val="single" w:sz="4" w:space="0" w:color="00000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92"/>
                        </w:trPr>
                        <w:tc>
                          <w:tcPr>
                            <w:tcW w:w="1326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312" w:right="301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类别</w:t>
                            </w:r>
                          </w:p>
                        </w:tc>
                        <w:tc>
                          <w:tcPr>
                            <w:tcW w:w="1327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93" w:right="83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男生（人）</w:t>
                            </w:r>
                          </w:p>
                        </w:tc>
                        <w:tc>
                          <w:tcPr>
                            <w:tcW w:w="1327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93" w:right="82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女生（人）</w:t>
                            </w:r>
                          </w:p>
                        </w:tc>
                      </w:tr>
                      <w:tr>
                        <w:tblPrEx>
                          <w:tblW w:w="0" w:type="auto"/>
                          <w:tblInd w:w="5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91"/>
                        </w:trPr>
                        <w:tc>
                          <w:tcPr>
                            <w:tcW w:w="1326" w:type="dxa"/>
                          </w:tcPr>
                          <w:p>
                            <w:pPr>
                              <w:pStyle w:val="TableParagraph"/>
                              <w:spacing w:before="2"/>
                              <w:ind w:left="312" w:right="303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文学类</w:t>
                            </w:r>
                          </w:p>
                        </w:tc>
                        <w:tc>
                          <w:tcPr>
                            <w:tcW w:w="1327" w:type="dxa"/>
                          </w:tcPr>
                          <w:p>
                            <w:pPr>
                              <w:pStyle w:val="TableParagraph"/>
                              <w:ind w:left="91" w:right="83"/>
                              <w:rPr>
                                <w:rFonts w:ascii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/>
                                <w:sz w:val="2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327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/>
                                <w:w w:val="100"/>
                                <w:sz w:val="22"/>
                              </w:rPr>
                              <w:t>8</w:t>
                            </w:r>
                          </w:p>
                        </w:tc>
                      </w:tr>
                      <w:tr>
                        <w:tblPrEx>
                          <w:tblW w:w="0" w:type="auto"/>
                          <w:tblInd w:w="5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92"/>
                        </w:trPr>
                        <w:tc>
                          <w:tcPr>
                            <w:tcW w:w="1326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312" w:right="303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史学类</w:t>
                            </w:r>
                          </w:p>
                        </w:tc>
                        <w:tc>
                          <w:tcPr>
                            <w:tcW w:w="1327" w:type="dxa"/>
                          </w:tcPr>
                          <w:p>
                            <w:pPr>
                              <w:pStyle w:val="TableParagraph"/>
                              <w:spacing w:line="252" w:lineRule="exact"/>
                              <w:ind w:left="9"/>
                              <w:rPr>
                                <w:rFonts w:ascii="Times New Roman"/>
                                <w:i/>
                                <w:sz w:val="22"/>
                              </w:rPr>
                            </w:pPr>
                            <w:r>
                              <w:rPr>
                                <w:rFonts w:ascii="Times New Roman"/>
                                <w:i/>
                                <w:w w:val="100"/>
                                <w:sz w:val="22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327" w:type="dxa"/>
                          </w:tcPr>
                          <w:p>
                            <w:pPr>
                              <w:pStyle w:val="TableParagraph"/>
                              <w:spacing w:line="252" w:lineRule="exact"/>
                              <w:rPr>
                                <w:rFonts w:ascii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/>
                                <w:w w:val="100"/>
                                <w:sz w:val="22"/>
                              </w:rPr>
                              <w:t>5</w:t>
                            </w:r>
                          </w:p>
                        </w:tc>
                      </w:tr>
                      <w:tr>
                        <w:tblPrEx>
                          <w:tblW w:w="0" w:type="auto"/>
                          <w:tblInd w:w="5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04"/>
                        </w:trPr>
                        <w:tc>
                          <w:tcPr>
                            <w:tcW w:w="1326" w:type="dxa"/>
                          </w:tcPr>
                          <w:p>
                            <w:pPr>
                              <w:pStyle w:val="TableParagraph"/>
                              <w:spacing w:before="2"/>
                              <w:ind w:left="312" w:right="303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料学类</w:t>
                            </w:r>
                          </w:p>
                        </w:tc>
                        <w:tc>
                          <w:tcPr>
                            <w:tcW w:w="1327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/>
                                <w:w w:val="100"/>
                                <w:sz w:val="2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327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/>
                                <w:w w:val="100"/>
                                <w:sz w:val="22"/>
                              </w:rPr>
                              <w:t>5</w:t>
                            </w:r>
                          </w:p>
                        </w:tc>
                      </w:tr>
                      <w:tr>
                        <w:tblPrEx>
                          <w:tblW w:w="0" w:type="auto"/>
                          <w:tblInd w:w="5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03"/>
                        </w:trPr>
                        <w:tc>
                          <w:tcPr>
                            <w:tcW w:w="1326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312" w:right="303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哲学类</w:t>
                            </w:r>
                          </w:p>
                        </w:tc>
                        <w:tc>
                          <w:tcPr>
                            <w:tcW w:w="1327" w:type="dxa"/>
                          </w:tcPr>
                          <w:p>
                            <w:pPr>
                              <w:pStyle w:val="TableParagraph"/>
                              <w:spacing w:line="252" w:lineRule="exact"/>
                              <w:rPr>
                                <w:rFonts w:ascii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/>
                                <w:w w:val="100"/>
                                <w:sz w:val="2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327" w:type="dxa"/>
                          </w:tcPr>
                          <w:p>
                            <w:pPr>
                              <w:pStyle w:val="TableParagraph"/>
                              <w:spacing w:line="252" w:lineRule="exact"/>
                              <w:rPr>
                                <w:rFonts w:ascii="Times New Roman"/>
                                <w:i/>
                                <w:sz w:val="22"/>
                              </w:rPr>
                            </w:pPr>
                            <w:r>
                              <w:rPr>
                                <w:rFonts w:ascii="Times New Roman"/>
                                <w:i/>
                                <w:w w:val="100"/>
                                <w:sz w:val="22"/>
                              </w:rPr>
                              <w:t>n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pacing w:val="135"/>
          <w:sz w:val="20"/>
        </w:rPr>
        <w:t xml:space="preserve"> </w:t>
      </w:r>
      <w:r>
        <w:rPr>
          <w:spacing w:val="135"/>
          <w:position w:val="13"/>
          <w:sz w:val="20"/>
        </w:rPr>
        <w:drawing>
          <wp:inline distT="0" distB="0" distL="0" distR="0">
            <wp:extent cx="1760855" cy="1285875"/>
            <wp:effectExtent l="0" t="0" r="10795" b="9525"/>
            <wp:docPr id="27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632584" name="image14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1222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125"/>
        <w:ind w:left="118"/>
      </w:pPr>
      <w:r>
        <w:t>根据以上信息解决下列问题</w:t>
      </w:r>
    </w:p>
    <w:p>
      <w:pPr>
        <w:spacing w:after="0"/>
        <w:sectPr>
          <w:type w:val="continuous"/>
          <w:pgSz w:w="11910" w:h="16840"/>
          <w:pgMar w:top="1380" w:right="180" w:bottom="280" w:left="1300" w:header="720" w:footer="720" w:gutter="0"/>
          <w:cols w:space="708"/>
        </w:sectPr>
      </w:pPr>
    </w:p>
    <w:p>
      <w:pPr>
        <w:pStyle w:val="BodyText"/>
        <w:tabs>
          <w:tab w:val="left" w:pos="2263"/>
          <w:tab w:val="left" w:pos="4049"/>
        </w:tabs>
        <w:spacing w:before="58"/>
        <w:ind w:left="118"/>
      </w:pPr>
      <w:r>
        <w:t>（</w:t>
      </w:r>
      <w:r>
        <w:rPr>
          <w:rFonts w:ascii="Times New Roman" w:eastAsia="Times New Roman"/>
        </w:rPr>
        <w:t>1</w:t>
      </w:r>
      <w:r>
        <w:t>）</w:t>
      </w:r>
      <w:r>
        <w:rPr>
          <w:rFonts w:ascii="Times New Roman" w:eastAsia="Times New Roman"/>
          <w:i/>
        </w:rPr>
        <w:t>m</w:t>
      </w:r>
      <w:r>
        <w:t>＝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，</w:t>
      </w:r>
      <w:r>
        <w:rPr>
          <w:rFonts w:ascii="Times New Roman" w:eastAsia="Times New Roman"/>
          <w:i/>
        </w:rPr>
        <w:t>n</w:t>
      </w:r>
      <w:r>
        <w:t>＝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．</w:t>
      </w:r>
    </w:p>
    <w:p>
      <w:pPr>
        <w:pStyle w:val="ListParagraph"/>
        <w:numPr>
          <w:ilvl w:val="0"/>
          <w:numId w:val="4"/>
        </w:numPr>
        <w:tabs>
          <w:tab w:val="left" w:pos="644"/>
          <w:tab w:val="left" w:pos="6919"/>
        </w:tabs>
        <w:spacing w:before="4" w:after="0" w:line="240" w:lineRule="auto"/>
        <w:ind w:left="644" w:right="0" w:hanging="526"/>
        <w:jc w:val="left"/>
        <w:rPr>
          <w:sz w:val="21"/>
        </w:rPr>
      </w:pPr>
      <w:r>
        <w:rPr>
          <w:sz w:val="21"/>
        </w:rPr>
        <w:t>扇形统计固中</w:t>
      </w:r>
      <w:r>
        <w:rPr>
          <w:rFonts w:ascii="Times New Roman" w:eastAsia="Times New Roman" w:hAnsi="Times New Roman"/>
          <w:sz w:val="21"/>
        </w:rPr>
        <w:t>“</w:t>
      </w:r>
      <w:r>
        <w:rPr>
          <w:sz w:val="21"/>
        </w:rPr>
        <w:t>科学类</w:t>
      </w:r>
      <w:r>
        <w:rPr>
          <w:rFonts w:ascii="Times New Roman" w:eastAsia="Times New Roman" w:hAnsi="Times New Roman"/>
          <w:sz w:val="21"/>
        </w:rPr>
        <w:t>”</w:t>
      </w:r>
      <w:r>
        <w:rPr>
          <w:sz w:val="21"/>
        </w:rPr>
        <w:t>所对应扇形圆心角度数为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．</w:t>
      </w:r>
    </w:p>
    <w:p>
      <w:pPr>
        <w:pStyle w:val="ListParagraph"/>
        <w:numPr>
          <w:ilvl w:val="0"/>
          <w:numId w:val="4"/>
        </w:numPr>
        <w:tabs>
          <w:tab w:val="left" w:pos="644"/>
        </w:tabs>
        <w:spacing w:before="3" w:after="0" w:line="244" w:lineRule="auto"/>
        <w:ind w:left="118" w:right="2643" w:firstLine="0"/>
        <w:jc w:val="left"/>
        <w:rPr>
          <w:sz w:val="21"/>
        </w:rPr>
      </w:pPr>
      <w:r>
        <w:rPr>
          <w:w w:val="95"/>
          <w:sz w:val="21"/>
        </w:rPr>
        <w:t xml:space="preserve">从选哲学类的学生中，随机选取两名学生参加学校团委组织的辩论赛，请用树  </w:t>
      </w:r>
      <w:r>
        <w:rPr>
          <w:sz w:val="21"/>
        </w:rPr>
        <w:t>状图或列表法求出所选取的两名学生都是男生的概率．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5"/>
        </w:rPr>
      </w:pPr>
    </w:p>
    <w:p>
      <w:pPr>
        <w:pStyle w:val="ListParagraph"/>
        <w:numPr>
          <w:ilvl w:val="0"/>
          <w:numId w:val="3"/>
        </w:numPr>
        <w:tabs>
          <w:tab w:val="left" w:pos="383"/>
        </w:tabs>
        <w:spacing w:before="0" w:after="0" w:line="242" w:lineRule="auto"/>
        <w:ind w:left="118" w:right="1234" w:firstLine="0"/>
        <w:jc w:val="both"/>
        <w:rPr>
          <w:sz w:val="21"/>
        </w:rPr>
      </w:pPr>
      <w:r>
        <w:rPr>
          <w:spacing w:val="-7"/>
          <w:sz w:val="21"/>
        </w:rPr>
        <w:t xml:space="preserve">如图是由边长为 </w:t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spacing w:val="-6"/>
          <w:sz w:val="21"/>
        </w:rPr>
        <w:t xml:space="preserve"> </w:t>
      </w:r>
      <w:r>
        <w:rPr>
          <w:spacing w:val="-5"/>
          <w:sz w:val="21"/>
        </w:rPr>
        <w:t xml:space="preserve">的小正方形构成的网格，每个小正方形的顶点叫做格点．四边形 </w:t>
      </w:r>
      <w:r>
        <w:rPr>
          <w:rFonts w:ascii="Times New Roman" w:eastAsia="Times New Roman"/>
          <w:i/>
          <w:sz w:val="21"/>
        </w:rPr>
        <w:t>ABCD</w:t>
      </w:r>
      <w:r>
        <w:rPr>
          <w:rFonts w:ascii="Times New Roman" w:eastAsia="Times New Roman"/>
          <w:i/>
          <w:spacing w:val="-5"/>
          <w:sz w:val="21"/>
        </w:rPr>
        <w:t xml:space="preserve"> </w:t>
      </w:r>
      <w:r>
        <w:rPr>
          <w:sz w:val="21"/>
        </w:rPr>
        <w:t>的顶点</w:t>
      </w:r>
      <w:r>
        <w:rPr>
          <w:spacing w:val="-7"/>
          <w:sz w:val="21"/>
        </w:rPr>
        <w:t xml:space="preserve">在格点上，点 </w:t>
      </w:r>
      <w:r>
        <w:rPr>
          <w:rFonts w:ascii="Times New Roman" w:eastAsia="Times New Roman"/>
          <w:i/>
          <w:sz w:val="21"/>
        </w:rPr>
        <w:t>E</w:t>
      </w:r>
      <w:r>
        <w:rPr>
          <w:rFonts w:ascii="Times New Roman" w:eastAsia="Times New Roman"/>
          <w:i/>
          <w:spacing w:val="8"/>
          <w:sz w:val="21"/>
        </w:rPr>
        <w:t xml:space="preserve"> </w:t>
      </w:r>
      <w:r>
        <w:rPr>
          <w:spacing w:val="-15"/>
          <w:sz w:val="21"/>
        </w:rPr>
        <w:t xml:space="preserve">是边 </w:t>
      </w:r>
      <w:r>
        <w:rPr>
          <w:rFonts w:ascii="Times New Roman" w:eastAsia="Times New Roman"/>
          <w:i/>
          <w:sz w:val="21"/>
        </w:rPr>
        <w:t>DC</w:t>
      </w:r>
      <w:r>
        <w:rPr>
          <w:rFonts w:ascii="Times New Roman" w:eastAsia="Times New Roman"/>
          <w:i/>
          <w:spacing w:val="6"/>
          <w:sz w:val="21"/>
        </w:rPr>
        <w:t xml:space="preserve"> </w:t>
      </w:r>
      <w:r>
        <w:rPr>
          <w:sz w:val="21"/>
        </w:rPr>
        <w:t>与网格线的交点．请选择适当的格点，用无刻度的直尺在网格中完成下列画图，保留连线的痕迹，不要求说明理由</w:t>
      </w:r>
    </w:p>
    <w:p>
      <w:pPr>
        <w:pStyle w:val="ListParagraph"/>
        <w:numPr>
          <w:ilvl w:val="0"/>
          <w:numId w:val="5"/>
        </w:numPr>
        <w:tabs>
          <w:tab w:val="left" w:pos="748"/>
        </w:tabs>
        <w:spacing w:before="0" w:after="0" w:line="240" w:lineRule="auto"/>
        <w:ind w:left="747" w:right="0" w:hanging="630"/>
        <w:jc w:val="left"/>
        <w:rPr>
          <w:rFonts w:ascii="Times New Roman" w:eastAsia="Times New Roman" w:hAnsi="Times New Roman"/>
          <w:i/>
          <w:sz w:val="21"/>
        </w:rPr>
      </w:pPr>
      <w:r>
        <w:rPr>
          <w:spacing w:val="-17"/>
          <w:sz w:val="21"/>
        </w:rPr>
        <w:t xml:space="preserve">如图 </w:t>
      </w:r>
      <w:r>
        <w:rPr>
          <w:rFonts w:ascii="Times New Roman" w:eastAsia="Times New Roman" w:hAnsi="Times New Roman"/>
          <w:sz w:val="21"/>
        </w:rPr>
        <w:t>1</w:t>
      </w:r>
      <w:r>
        <w:rPr>
          <w:spacing w:val="-14"/>
          <w:sz w:val="21"/>
        </w:rPr>
        <w:t xml:space="preserve">，过点 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rFonts w:ascii="Times New Roman" w:eastAsia="Times New Roman" w:hAnsi="Times New Roman"/>
          <w:i/>
          <w:spacing w:val="-1"/>
          <w:sz w:val="21"/>
        </w:rPr>
        <w:t xml:space="preserve"> </w:t>
      </w:r>
      <w:r>
        <w:rPr>
          <w:spacing w:val="-13"/>
          <w:sz w:val="21"/>
        </w:rPr>
        <w:t xml:space="preserve">画线段 </w:t>
      </w:r>
      <w:r>
        <w:rPr>
          <w:rFonts w:ascii="Times New Roman" w:eastAsia="Times New Roman" w:hAnsi="Times New Roman"/>
          <w:i/>
          <w:sz w:val="21"/>
        </w:rPr>
        <w:t>AF</w:t>
      </w:r>
      <w:r>
        <w:rPr>
          <w:spacing w:val="-17"/>
          <w:sz w:val="21"/>
        </w:rPr>
        <w:t xml:space="preserve">，使 </w:t>
      </w:r>
      <w:r>
        <w:rPr>
          <w:rFonts w:ascii="Times New Roman" w:eastAsia="Times New Roman" w:hAnsi="Times New Roman"/>
          <w:i/>
          <w:sz w:val="21"/>
        </w:rPr>
        <w:t>AF</w:t>
      </w:r>
      <w:r>
        <w:rPr>
          <w:sz w:val="21"/>
        </w:rPr>
        <w:t>∥</w:t>
      </w:r>
      <w:r>
        <w:rPr>
          <w:rFonts w:ascii="Times New Roman" w:eastAsia="Times New Roman" w:hAnsi="Times New Roman"/>
          <w:i/>
          <w:sz w:val="21"/>
        </w:rPr>
        <w:t>DC</w:t>
      </w:r>
      <w:r>
        <w:rPr>
          <w:spacing w:val="-16"/>
          <w:sz w:val="21"/>
        </w:rPr>
        <w:t xml:space="preserve">，且 </w:t>
      </w:r>
      <w:r>
        <w:rPr>
          <w:rFonts w:ascii="Times New Roman" w:eastAsia="Times New Roman" w:hAnsi="Times New Roman"/>
          <w:i/>
          <w:sz w:val="21"/>
        </w:rPr>
        <w:t>AF</w:t>
      </w:r>
      <w:r>
        <w:rPr>
          <w:sz w:val="21"/>
        </w:rPr>
        <w:t>＝</w:t>
      </w:r>
      <w:r>
        <w:rPr>
          <w:rFonts w:ascii="Times New Roman" w:eastAsia="Times New Roman" w:hAnsi="Times New Roman"/>
          <w:i/>
          <w:sz w:val="21"/>
        </w:rPr>
        <w:t>DC</w:t>
      </w:r>
    </w:p>
    <w:p>
      <w:pPr>
        <w:pStyle w:val="ListParagraph"/>
        <w:numPr>
          <w:ilvl w:val="0"/>
          <w:numId w:val="5"/>
        </w:numPr>
        <w:tabs>
          <w:tab w:val="left" w:pos="748"/>
        </w:tabs>
        <w:spacing w:before="3" w:after="0" w:line="240" w:lineRule="auto"/>
        <w:ind w:left="747" w:right="0" w:hanging="630"/>
        <w:jc w:val="left"/>
        <w:rPr>
          <w:rFonts w:ascii="Times New Roman" w:eastAsia="Times New Roman" w:hAnsi="Times New Roman"/>
          <w:i/>
          <w:sz w:val="21"/>
        </w:rPr>
      </w:pPr>
      <w:r>
        <w:rPr>
          <w:spacing w:val="-17"/>
          <w:sz w:val="21"/>
        </w:rPr>
        <w:t xml:space="preserve">如图 </w:t>
      </w:r>
      <w:r>
        <w:rPr>
          <w:rFonts w:ascii="Times New Roman" w:eastAsia="Times New Roman" w:hAnsi="Times New Roman"/>
          <w:sz w:val="21"/>
        </w:rPr>
        <w:t>1</w:t>
      </w:r>
      <w:r>
        <w:rPr>
          <w:spacing w:val="-14"/>
          <w:sz w:val="21"/>
        </w:rPr>
        <w:t xml:space="preserve">，在边 </w:t>
      </w:r>
      <w:r>
        <w:rPr>
          <w:rFonts w:ascii="Times New Roman" w:eastAsia="Times New Roman" w:hAnsi="Times New Roman"/>
          <w:i/>
          <w:sz w:val="21"/>
        </w:rPr>
        <w:t>AB</w:t>
      </w:r>
      <w:r>
        <w:rPr>
          <w:rFonts w:ascii="Times New Roman" w:eastAsia="Times New Roman" w:hAnsi="Times New Roman"/>
          <w:i/>
          <w:spacing w:val="2"/>
          <w:sz w:val="21"/>
        </w:rPr>
        <w:t xml:space="preserve"> </w:t>
      </w:r>
      <w:r>
        <w:rPr>
          <w:spacing w:val="-10"/>
          <w:sz w:val="21"/>
        </w:rPr>
        <w:t xml:space="preserve">上画一点 </w:t>
      </w:r>
      <w:r>
        <w:rPr>
          <w:rFonts w:ascii="Times New Roman" w:eastAsia="Times New Roman" w:hAnsi="Times New Roman"/>
          <w:i/>
          <w:sz w:val="21"/>
        </w:rPr>
        <w:t>G</w:t>
      </w:r>
      <w:r>
        <w:rPr>
          <w:sz w:val="21"/>
        </w:rPr>
        <w:t>，使∠</w:t>
      </w:r>
      <w:r>
        <w:rPr>
          <w:rFonts w:ascii="Times New Roman" w:eastAsia="Times New Roman" w:hAnsi="Times New Roman"/>
          <w:i/>
          <w:sz w:val="21"/>
        </w:rPr>
        <w:t>AGD</w:t>
      </w:r>
      <w:r>
        <w:rPr>
          <w:sz w:val="21"/>
        </w:rPr>
        <w:t>＝∠</w:t>
      </w:r>
      <w:r>
        <w:rPr>
          <w:rFonts w:ascii="Times New Roman" w:eastAsia="Times New Roman" w:hAnsi="Times New Roman"/>
          <w:i/>
          <w:sz w:val="21"/>
        </w:rPr>
        <w:t>BGC</w:t>
      </w:r>
    </w:p>
    <w:p>
      <w:pPr>
        <w:pStyle w:val="ListParagraph"/>
        <w:numPr>
          <w:ilvl w:val="0"/>
          <w:numId w:val="5"/>
        </w:numPr>
        <w:tabs>
          <w:tab w:val="left" w:pos="748"/>
        </w:tabs>
        <w:spacing w:before="4" w:after="0" w:line="240" w:lineRule="auto"/>
        <w:ind w:left="747" w:right="0" w:hanging="630"/>
        <w:jc w:val="left"/>
        <w:rPr>
          <w:rFonts w:ascii="Times New Roman" w:eastAsia="Times New Roman" w:hAnsi="Times New Roman"/>
          <w:i/>
          <w:sz w:val="21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972185</wp:posOffset>
            </wp:positionH>
            <wp:positionV relativeFrom="paragraph">
              <wp:posOffset>246380</wp:posOffset>
            </wp:positionV>
            <wp:extent cx="1642745" cy="1645920"/>
            <wp:effectExtent l="0" t="0" r="0" b="0"/>
            <wp:wrapTopAndBottom/>
            <wp:docPr id="2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642900" name="image15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2871" cy="1645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3896360</wp:posOffset>
            </wp:positionH>
            <wp:positionV relativeFrom="paragraph">
              <wp:posOffset>246380</wp:posOffset>
            </wp:positionV>
            <wp:extent cx="1642745" cy="1645920"/>
            <wp:effectExtent l="0" t="0" r="0" b="0"/>
            <wp:wrapTopAndBottom/>
            <wp:docPr id="3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008325" name="image16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2871" cy="1645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7"/>
          <w:sz w:val="21"/>
        </w:rPr>
        <w:t xml:space="preserve">如图 </w:t>
      </w:r>
      <w:r>
        <w:rPr>
          <w:rFonts w:ascii="Times New Roman" w:eastAsia="Times New Roman" w:hAnsi="Times New Roman"/>
          <w:sz w:val="21"/>
        </w:rPr>
        <w:t>2</w:t>
      </w:r>
      <w:r>
        <w:rPr>
          <w:spacing w:val="-14"/>
          <w:sz w:val="21"/>
        </w:rPr>
        <w:t xml:space="preserve">，过点 </w:t>
      </w:r>
      <w:r>
        <w:rPr>
          <w:rFonts w:ascii="Times New Roman" w:eastAsia="Times New Roman" w:hAnsi="Times New Roman"/>
          <w:i/>
          <w:sz w:val="21"/>
        </w:rPr>
        <w:t>E</w:t>
      </w:r>
      <w:r>
        <w:rPr>
          <w:rFonts w:ascii="Times New Roman" w:eastAsia="Times New Roman" w:hAnsi="Times New Roman"/>
          <w:i/>
          <w:spacing w:val="-1"/>
          <w:sz w:val="21"/>
        </w:rPr>
        <w:t xml:space="preserve"> </w:t>
      </w:r>
      <w:r>
        <w:rPr>
          <w:spacing w:val="-13"/>
          <w:sz w:val="21"/>
        </w:rPr>
        <w:t xml:space="preserve">画线段 </w:t>
      </w:r>
      <w:r>
        <w:rPr>
          <w:rFonts w:ascii="Times New Roman" w:eastAsia="Times New Roman" w:hAnsi="Times New Roman"/>
          <w:i/>
          <w:sz w:val="21"/>
        </w:rPr>
        <w:t>EM</w:t>
      </w:r>
      <w:r>
        <w:rPr>
          <w:spacing w:val="-17"/>
          <w:sz w:val="21"/>
        </w:rPr>
        <w:t xml:space="preserve">，使 </w:t>
      </w:r>
      <w:r>
        <w:rPr>
          <w:rFonts w:ascii="Times New Roman" w:eastAsia="Times New Roman" w:hAnsi="Times New Roman"/>
          <w:i/>
          <w:sz w:val="21"/>
        </w:rPr>
        <w:t>EM</w:t>
      </w:r>
      <w:r>
        <w:rPr>
          <w:sz w:val="21"/>
        </w:rPr>
        <w:t>∥</w:t>
      </w:r>
      <w:r>
        <w:rPr>
          <w:rFonts w:ascii="Times New Roman" w:eastAsia="Times New Roman" w:hAnsi="Times New Roman"/>
          <w:i/>
          <w:sz w:val="21"/>
        </w:rPr>
        <w:t>AB</w:t>
      </w:r>
      <w:r>
        <w:rPr>
          <w:spacing w:val="-17"/>
          <w:sz w:val="21"/>
        </w:rPr>
        <w:t xml:space="preserve">，且 </w:t>
      </w:r>
      <w:r>
        <w:rPr>
          <w:rFonts w:ascii="Times New Roman" w:eastAsia="Times New Roman" w:hAnsi="Times New Roman"/>
          <w:i/>
          <w:sz w:val="21"/>
        </w:rPr>
        <w:t>EM</w:t>
      </w:r>
      <w:r>
        <w:rPr>
          <w:sz w:val="21"/>
        </w:rPr>
        <w:t>＝</w:t>
      </w:r>
      <w:r>
        <w:rPr>
          <w:rFonts w:ascii="Times New Roman" w:eastAsia="Times New Roman" w:hAnsi="Times New Roman"/>
          <w:i/>
          <w:sz w:val="21"/>
        </w:rPr>
        <w:t>AB</w:t>
      </w:r>
    </w:p>
    <w:p>
      <w:pPr>
        <w:pStyle w:val="BodyText"/>
        <w:rPr>
          <w:rFonts w:ascii="Times New Roman"/>
          <w:i/>
          <w:sz w:val="22"/>
        </w:rPr>
      </w:pPr>
    </w:p>
    <w:p>
      <w:pPr>
        <w:pStyle w:val="BodyText"/>
        <w:rPr>
          <w:rFonts w:ascii="Times New Roman"/>
          <w:i/>
          <w:sz w:val="22"/>
        </w:rPr>
      </w:pPr>
    </w:p>
    <w:p>
      <w:pPr>
        <w:pStyle w:val="BodyText"/>
        <w:rPr>
          <w:rFonts w:ascii="Times New Roman"/>
          <w:i/>
          <w:sz w:val="22"/>
        </w:rPr>
      </w:pPr>
    </w:p>
    <w:p>
      <w:pPr>
        <w:pStyle w:val="BodyText"/>
        <w:spacing w:before="11"/>
        <w:rPr>
          <w:rFonts w:ascii="Times New Roman"/>
          <w:i/>
          <w:sz w:val="24"/>
        </w:rPr>
      </w:pPr>
    </w:p>
    <w:p>
      <w:pPr>
        <w:pStyle w:val="ListParagraph"/>
        <w:numPr>
          <w:ilvl w:val="0"/>
          <w:numId w:val="3"/>
        </w:numPr>
        <w:tabs>
          <w:tab w:val="left" w:pos="486"/>
        </w:tabs>
        <w:spacing w:before="0" w:after="0" w:line="240" w:lineRule="auto"/>
        <w:ind w:left="118" w:right="1233" w:firstLine="0"/>
        <w:jc w:val="left"/>
        <w:rPr>
          <w:rFonts w:ascii="Times New Roman" w:eastAsia="Times New Roman" w:hAnsi="Times New Roman"/>
          <w:sz w:val="21"/>
        </w:rPr>
      </w:pPr>
      <w:r>
        <w:drawing>
          <wp:anchor distT="0" distB="0" distL="0" distR="0" simplePos="0" relativeHeight="251696128" behindDoc="0" locked="0" layoutInCell="1" allowOverlap="1">
            <wp:simplePos x="0" y="0"/>
            <wp:positionH relativeFrom="page">
              <wp:posOffset>5109845</wp:posOffset>
            </wp:positionH>
            <wp:positionV relativeFrom="paragraph">
              <wp:posOffset>344170</wp:posOffset>
            </wp:positionV>
            <wp:extent cx="1981200" cy="1477010"/>
            <wp:effectExtent l="0" t="0" r="0" b="0"/>
            <wp:wrapNone/>
            <wp:docPr id="33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1532126" name="image17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476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2"/>
          <w:sz w:val="21"/>
        </w:rPr>
        <w:t xml:space="preserve">如图，点 </w:t>
      </w:r>
      <w:r>
        <w:rPr>
          <w:rFonts w:ascii="Times New Roman" w:eastAsia="Times New Roman" w:hAnsi="Times New Roman"/>
          <w:i/>
          <w:sz w:val="24"/>
        </w:rPr>
        <w:t>I</w:t>
      </w:r>
      <w:r>
        <w:rPr>
          <w:rFonts w:ascii="Times New Roman" w:eastAsia="Times New Roman" w:hAnsi="Times New Roman"/>
          <w:i/>
          <w:spacing w:val="14"/>
          <w:sz w:val="24"/>
        </w:rPr>
        <w:t xml:space="preserve"> </w:t>
      </w:r>
      <w:r>
        <w:rPr>
          <w:spacing w:val="2"/>
          <w:sz w:val="21"/>
        </w:rPr>
        <w:t>是△</w:t>
      </w:r>
      <w:r>
        <w:rPr>
          <w:rFonts w:ascii="Times New Roman" w:eastAsia="Times New Roman" w:hAnsi="Times New Roman"/>
          <w:i/>
          <w:sz w:val="21"/>
        </w:rPr>
        <w:t>ABC</w:t>
      </w:r>
      <w:r>
        <w:rPr>
          <w:rFonts w:ascii="Times New Roman" w:eastAsia="Times New Roman" w:hAnsi="Times New Roman"/>
          <w:i/>
          <w:spacing w:val="2"/>
          <w:sz w:val="21"/>
        </w:rPr>
        <w:t xml:space="preserve"> </w:t>
      </w:r>
      <w:r>
        <w:rPr>
          <w:spacing w:val="1"/>
          <w:sz w:val="21"/>
        </w:rPr>
        <w:t>的内心，</w:t>
      </w:r>
      <w:r>
        <w:rPr>
          <w:rFonts w:ascii="Times New Roman" w:eastAsia="Times New Roman" w:hAnsi="Times New Roman"/>
          <w:i/>
          <w:sz w:val="21"/>
        </w:rPr>
        <w:t>BI</w:t>
      </w:r>
      <w:r>
        <w:rPr>
          <w:rFonts w:ascii="Times New Roman" w:eastAsia="Times New Roman" w:hAnsi="Times New Roman"/>
          <w:i/>
          <w:spacing w:val="3"/>
          <w:sz w:val="21"/>
        </w:rPr>
        <w:t xml:space="preserve"> </w:t>
      </w:r>
      <w:r>
        <w:rPr>
          <w:spacing w:val="1"/>
          <w:sz w:val="21"/>
        </w:rPr>
        <w:t>的延长线与△</w:t>
      </w:r>
      <w:r>
        <w:rPr>
          <w:rFonts w:ascii="Times New Roman" w:eastAsia="Times New Roman" w:hAnsi="Times New Roman"/>
          <w:i/>
          <w:sz w:val="21"/>
        </w:rPr>
        <w:t>ABC</w:t>
      </w:r>
      <w:r>
        <w:rPr>
          <w:rFonts w:ascii="Times New Roman" w:eastAsia="Times New Roman" w:hAnsi="Times New Roman"/>
          <w:i/>
          <w:spacing w:val="1"/>
          <w:sz w:val="21"/>
        </w:rPr>
        <w:t xml:space="preserve"> </w:t>
      </w:r>
      <w:r>
        <w:rPr>
          <w:spacing w:val="1"/>
          <w:sz w:val="21"/>
        </w:rPr>
        <w:t>的外接圆⊙</w:t>
      </w:r>
      <w:r>
        <w:rPr>
          <w:rFonts w:ascii="Times New Roman" w:eastAsia="Times New Roman" w:hAnsi="Times New Roman"/>
          <w:i/>
          <w:sz w:val="21"/>
        </w:rPr>
        <w:t xml:space="preserve">O </w:t>
      </w:r>
      <w:r>
        <w:rPr>
          <w:spacing w:val="-12"/>
          <w:sz w:val="21"/>
        </w:rPr>
        <w:t xml:space="preserve">交于点 </w:t>
      </w:r>
      <w:r>
        <w:rPr>
          <w:rFonts w:ascii="Times New Roman" w:eastAsia="Times New Roman" w:hAnsi="Times New Roman"/>
          <w:i/>
          <w:spacing w:val="3"/>
          <w:sz w:val="21"/>
        </w:rPr>
        <w:t>D</w:t>
      </w:r>
      <w:r>
        <w:rPr>
          <w:spacing w:val="-17"/>
          <w:sz w:val="21"/>
        </w:rPr>
        <w:t xml:space="preserve">，与 </w:t>
      </w:r>
      <w:r>
        <w:rPr>
          <w:rFonts w:ascii="Times New Roman" w:eastAsia="Times New Roman" w:hAnsi="Times New Roman"/>
          <w:i/>
          <w:sz w:val="21"/>
        </w:rPr>
        <w:t xml:space="preserve">AC </w:t>
      </w:r>
      <w:r>
        <w:rPr>
          <w:spacing w:val="-12"/>
          <w:sz w:val="21"/>
        </w:rPr>
        <w:t xml:space="preserve">交于点 </w:t>
      </w:r>
      <w:r>
        <w:rPr>
          <w:rFonts w:ascii="Times New Roman" w:eastAsia="Times New Roman" w:hAnsi="Times New Roman"/>
          <w:i/>
          <w:sz w:val="21"/>
        </w:rPr>
        <w:t>E</w:t>
      </w:r>
      <w:r>
        <w:rPr>
          <w:sz w:val="21"/>
        </w:rPr>
        <w:t xml:space="preserve">， </w:t>
      </w:r>
      <w:r>
        <w:rPr>
          <w:spacing w:val="-18"/>
          <w:sz w:val="21"/>
        </w:rPr>
        <w:t xml:space="preserve">延长 </w:t>
      </w:r>
      <w:r>
        <w:rPr>
          <w:rFonts w:ascii="Times New Roman" w:eastAsia="Times New Roman" w:hAnsi="Times New Roman"/>
          <w:i/>
          <w:sz w:val="21"/>
        </w:rPr>
        <w:t>CD</w:t>
      </w:r>
      <w:r>
        <w:rPr>
          <w:sz w:val="21"/>
        </w:rPr>
        <w:t>、</w:t>
      </w:r>
      <w:r>
        <w:rPr>
          <w:rFonts w:ascii="Times New Roman" w:eastAsia="Times New Roman" w:hAnsi="Times New Roman"/>
          <w:i/>
          <w:sz w:val="21"/>
        </w:rPr>
        <w:t>BA</w:t>
      </w:r>
      <w:r>
        <w:rPr>
          <w:rFonts w:ascii="Times New Roman" w:eastAsia="Times New Roman" w:hAnsi="Times New Roman"/>
          <w:i/>
          <w:spacing w:val="-1"/>
          <w:sz w:val="21"/>
        </w:rPr>
        <w:t xml:space="preserve"> </w:t>
      </w:r>
      <w:r>
        <w:rPr>
          <w:spacing w:val="-10"/>
          <w:sz w:val="21"/>
        </w:rPr>
        <w:t xml:space="preserve">相交于点 </w:t>
      </w:r>
      <w:r>
        <w:rPr>
          <w:rFonts w:ascii="Times New Roman" w:eastAsia="Times New Roman" w:hAnsi="Times New Roman"/>
          <w:i/>
          <w:sz w:val="21"/>
        </w:rPr>
        <w:t>F</w:t>
      </w:r>
      <w:r>
        <w:rPr>
          <w:sz w:val="21"/>
        </w:rPr>
        <w:t>，∠</w:t>
      </w:r>
      <w:r>
        <w:rPr>
          <w:rFonts w:ascii="Times New Roman" w:eastAsia="Times New Roman" w:hAnsi="Times New Roman"/>
          <w:i/>
          <w:sz w:val="21"/>
        </w:rPr>
        <w:t>ADF</w:t>
      </w:r>
      <w:r>
        <w:rPr>
          <w:rFonts w:ascii="Times New Roman" w:eastAsia="Times New Roman" w:hAnsi="Times New Roman"/>
          <w:i/>
          <w:spacing w:val="-1"/>
          <w:sz w:val="21"/>
        </w:rPr>
        <w:t xml:space="preserve"> </w:t>
      </w:r>
      <w:r>
        <w:rPr>
          <w:spacing w:val="-9"/>
          <w:sz w:val="21"/>
        </w:rPr>
        <w:t xml:space="preserve">的平分线交 </w:t>
      </w:r>
      <w:r>
        <w:rPr>
          <w:rFonts w:ascii="Times New Roman" w:eastAsia="Times New Roman" w:hAnsi="Times New Roman"/>
          <w:i/>
          <w:sz w:val="21"/>
        </w:rPr>
        <w:t>AF</w:t>
      </w:r>
      <w:r>
        <w:rPr>
          <w:rFonts w:ascii="Times New Roman" w:eastAsia="Times New Roman" w:hAnsi="Times New Roman"/>
          <w:i/>
          <w:spacing w:val="2"/>
          <w:sz w:val="21"/>
        </w:rPr>
        <w:t xml:space="preserve"> </w:t>
      </w:r>
      <w:r>
        <w:rPr>
          <w:spacing w:val="-18"/>
          <w:sz w:val="21"/>
        </w:rPr>
        <w:t xml:space="preserve">于点 </w:t>
      </w:r>
      <w:r>
        <w:rPr>
          <w:rFonts w:ascii="Times New Roman" w:eastAsia="Times New Roman" w:hAnsi="Times New Roman"/>
          <w:i/>
          <w:sz w:val="21"/>
        </w:rPr>
        <w:t>G</w:t>
      </w:r>
      <w:r>
        <w:rPr>
          <w:rFonts w:ascii="Times New Roman" w:eastAsia="Times New Roman" w:hAnsi="Times New Roman"/>
          <w:sz w:val="21"/>
        </w:rPr>
        <w:t>.</w:t>
      </w:r>
    </w:p>
    <w:p>
      <w:pPr>
        <w:pStyle w:val="ListParagraph"/>
        <w:numPr>
          <w:ilvl w:val="0"/>
          <w:numId w:val="6"/>
        </w:numPr>
        <w:tabs>
          <w:tab w:val="left" w:pos="467"/>
        </w:tabs>
        <w:spacing w:before="4" w:after="0" w:line="240" w:lineRule="auto"/>
        <w:ind w:left="466" w:right="0" w:hanging="349"/>
        <w:jc w:val="left"/>
        <w:rPr>
          <w:sz w:val="21"/>
        </w:rPr>
      </w:pPr>
      <w:r>
        <w:rPr>
          <w:sz w:val="21"/>
        </w:rPr>
        <w:t>求证：</w:t>
      </w:r>
      <w:r>
        <w:rPr>
          <w:rFonts w:ascii="Times New Roman" w:eastAsia="Times New Roman" w:hAnsi="Times New Roman"/>
          <w:i/>
          <w:sz w:val="21"/>
        </w:rPr>
        <w:t>DG</w:t>
      </w:r>
      <w:r>
        <w:rPr>
          <w:sz w:val="21"/>
        </w:rPr>
        <w:t>∥</w:t>
      </w:r>
      <w:r>
        <w:rPr>
          <w:rFonts w:ascii="Times New Roman" w:eastAsia="Times New Roman" w:hAnsi="Times New Roman"/>
          <w:i/>
          <w:sz w:val="21"/>
        </w:rPr>
        <w:t>CA</w:t>
      </w:r>
      <w:r>
        <w:rPr>
          <w:sz w:val="21"/>
        </w:rPr>
        <w:t>；</w:t>
      </w:r>
    </w:p>
    <w:p>
      <w:pPr>
        <w:pStyle w:val="ListParagraph"/>
        <w:numPr>
          <w:ilvl w:val="0"/>
          <w:numId w:val="6"/>
        </w:numPr>
        <w:tabs>
          <w:tab w:val="left" w:pos="467"/>
        </w:tabs>
        <w:spacing w:before="3" w:after="0" w:line="240" w:lineRule="auto"/>
        <w:ind w:left="466" w:right="0" w:hanging="349"/>
        <w:jc w:val="left"/>
        <w:rPr>
          <w:sz w:val="21"/>
        </w:rPr>
      </w:pPr>
      <w:r>
        <w:rPr>
          <w:sz w:val="21"/>
        </w:rPr>
        <w:t>求证：</w:t>
      </w:r>
      <w:r>
        <w:rPr>
          <w:rFonts w:ascii="Times New Roman" w:eastAsia="Times New Roman"/>
          <w:i/>
          <w:sz w:val="21"/>
        </w:rPr>
        <w:t>AD</w:t>
      </w:r>
      <w:r>
        <w:rPr>
          <w:rFonts w:ascii="Times New Roman" w:eastAsia="Times New Roman"/>
          <w:sz w:val="21"/>
        </w:rPr>
        <w:t>=</w:t>
      </w:r>
      <w:r>
        <w:rPr>
          <w:rFonts w:ascii="Times New Roman" w:eastAsia="Times New Roman"/>
          <w:i/>
          <w:sz w:val="21"/>
        </w:rPr>
        <w:t>ID</w:t>
      </w:r>
      <w:r>
        <w:rPr>
          <w:sz w:val="21"/>
        </w:rPr>
        <w:t>；</w:t>
      </w:r>
    </w:p>
    <w:p>
      <w:pPr>
        <w:pStyle w:val="ListParagraph"/>
        <w:numPr>
          <w:ilvl w:val="0"/>
          <w:numId w:val="6"/>
        </w:numPr>
        <w:tabs>
          <w:tab w:val="left" w:pos="365"/>
        </w:tabs>
        <w:spacing w:before="4" w:after="0" w:line="240" w:lineRule="auto"/>
        <w:ind w:left="364" w:right="0" w:hanging="247"/>
        <w:jc w:val="both"/>
        <w:rPr>
          <w:rFonts w:ascii="Times New Roman" w:eastAsia="Times New Roman"/>
          <w:sz w:val="21"/>
        </w:rPr>
      </w:pPr>
      <w:r>
        <w:rPr>
          <w:spacing w:val="-26"/>
          <w:sz w:val="21"/>
        </w:rPr>
        <w:t xml:space="preserve">若 </w:t>
      </w:r>
      <w:r>
        <w:rPr>
          <w:rFonts w:ascii="Times New Roman" w:eastAsia="Times New Roman"/>
          <w:i/>
          <w:sz w:val="21"/>
        </w:rPr>
        <w:t>DE</w:t>
      </w:r>
      <w:r>
        <w:rPr>
          <w:rFonts w:ascii="Times New Roman" w:eastAsia="Times New Roman"/>
          <w:sz w:val="21"/>
        </w:rPr>
        <w:t>=4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BE</w:t>
      </w:r>
      <w:r>
        <w:rPr>
          <w:rFonts w:ascii="Times New Roman" w:eastAsia="Times New Roman"/>
          <w:sz w:val="21"/>
        </w:rPr>
        <w:t>=5,</w:t>
      </w:r>
      <w:r>
        <w:rPr>
          <w:spacing w:val="-27"/>
          <w:sz w:val="21"/>
        </w:rPr>
        <w:t xml:space="preserve">求 </w:t>
      </w:r>
      <w:r>
        <w:rPr>
          <w:rFonts w:ascii="Times New Roman" w:eastAsia="Times New Roman"/>
          <w:i/>
          <w:sz w:val="21"/>
        </w:rPr>
        <w:t>BI</w:t>
      </w:r>
      <w:r>
        <w:rPr>
          <w:rFonts w:ascii="Times New Roman" w:eastAsia="Times New Roman"/>
          <w:i/>
          <w:spacing w:val="2"/>
          <w:sz w:val="21"/>
        </w:rPr>
        <w:t xml:space="preserve"> </w:t>
      </w:r>
      <w:r>
        <w:rPr>
          <w:sz w:val="21"/>
        </w:rPr>
        <w:t>的长</w:t>
      </w:r>
      <w:r>
        <w:rPr>
          <w:rFonts w:ascii="Times New Roman" w:eastAsia="Times New Roman"/>
          <w:sz w:val="21"/>
        </w:rPr>
        <w:t>.</w:t>
      </w:r>
    </w:p>
    <w:p>
      <w:pPr>
        <w:pStyle w:val="BodyText"/>
        <w:rPr>
          <w:rFonts w:ascii="Times New Roman"/>
          <w:sz w:val="22"/>
        </w:rPr>
      </w:pPr>
    </w:p>
    <w:p>
      <w:pPr>
        <w:pStyle w:val="BodyText"/>
        <w:rPr>
          <w:rFonts w:ascii="Times New Roman"/>
          <w:sz w:val="22"/>
        </w:rPr>
      </w:pPr>
    </w:p>
    <w:p>
      <w:pPr>
        <w:pStyle w:val="BodyText"/>
        <w:rPr>
          <w:rFonts w:ascii="Times New Roman"/>
          <w:sz w:val="22"/>
        </w:rPr>
      </w:pPr>
    </w:p>
    <w:p>
      <w:pPr>
        <w:pStyle w:val="BodyText"/>
        <w:rPr>
          <w:rFonts w:ascii="Times New Roman"/>
          <w:sz w:val="22"/>
        </w:rPr>
      </w:pPr>
    </w:p>
    <w:p>
      <w:pPr>
        <w:pStyle w:val="BodyText"/>
        <w:spacing w:before="4"/>
        <w:rPr>
          <w:rFonts w:ascii="Times New Roman"/>
          <w:sz w:val="31"/>
        </w:rPr>
      </w:pPr>
    </w:p>
    <w:p>
      <w:pPr>
        <w:pStyle w:val="ListParagraph"/>
        <w:numPr>
          <w:ilvl w:val="0"/>
          <w:numId w:val="3"/>
        </w:numPr>
        <w:tabs>
          <w:tab w:val="left" w:pos="383"/>
        </w:tabs>
        <w:spacing w:before="0" w:after="0" w:line="240" w:lineRule="auto"/>
        <w:ind w:left="382" w:right="0" w:hanging="265"/>
        <w:jc w:val="both"/>
        <w:rPr>
          <w:sz w:val="21"/>
        </w:rPr>
      </w:pPr>
      <w:r>
        <w:rPr>
          <w:spacing w:val="-5"/>
          <w:sz w:val="21"/>
        </w:rPr>
        <w:t xml:space="preserve">某网点销售一种儿童玩具，每件进价 </w:t>
      </w:r>
      <w:r>
        <w:rPr>
          <w:rFonts w:ascii="Times New Roman" w:eastAsia="Times New Roman"/>
          <w:sz w:val="21"/>
        </w:rPr>
        <w:t>30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pacing w:val="-4"/>
          <w:sz w:val="21"/>
        </w:rPr>
        <w:t>元，规定单件销售利润不</w:t>
      </w:r>
    </w:p>
    <w:p>
      <w:pPr>
        <w:pStyle w:val="BodyText"/>
        <w:spacing w:before="31" w:line="249" w:lineRule="auto"/>
        <w:ind w:left="118" w:right="1239"/>
        <w:jc w:val="both"/>
      </w:pPr>
      <w:r>
        <w:rPr>
          <w:spacing w:val="-19"/>
        </w:rPr>
        <w:t xml:space="preserve">低于 </w:t>
      </w:r>
      <w:r>
        <w:rPr>
          <w:rFonts w:ascii="Times New Roman" w:eastAsia="Times New Roman"/>
        </w:rPr>
        <w:t xml:space="preserve">10 </w:t>
      </w:r>
      <w:r>
        <w:rPr>
          <w:spacing w:val="-12"/>
        </w:rPr>
        <w:t xml:space="preserve">元，且不高于 </w:t>
      </w:r>
      <w:r>
        <w:rPr>
          <w:rFonts w:ascii="Times New Roman" w:eastAsia="Times New Roman"/>
        </w:rPr>
        <w:t xml:space="preserve">31 </w:t>
      </w:r>
      <w:r>
        <w:rPr>
          <w:spacing w:val="-8"/>
        </w:rPr>
        <w:t xml:space="preserve">元，试销售期间发现，当销售单价定为 </w:t>
      </w:r>
      <w:r>
        <w:rPr>
          <w:rFonts w:ascii="Times New Roman" w:eastAsia="Times New Roman"/>
        </w:rPr>
        <w:t xml:space="preserve">40 </w:t>
      </w:r>
      <w:r>
        <w:rPr>
          <w:spacing w:val="-10"/>
        </w:rPr>
        <w:t xml:space="preserve">元时，每天可售出 </w:t>
      </w:r>
      <w:r>
        <w:rPr>
          <w:rFonts w:ascii="Times New Roman" w:eastAsia="Times New Roman"/>
        </w:rPr>
        <w:t xml:space="preserve">500 </w:t>
      </w:r>
      <w:r>
        <w:rPr>
          <w:spacing w:val="-4"/>
        </w:rPr>
        <w:t>件，销售</w:t>
      </w:r>
      <w:r>
        <w:rPr>
          <w:spacing w:val="-13"/>
        </w:rPr>
        <w:t xml:space="preserve">单价每上涨 </w:t>
      </w:r>
      <w:r>
        <w:rPr>
          <w:rFonts w:ascii="Times New Roman" w:eastAsia="Times New Roman"/>
        </w:rPr>
        <w:t xml:space="preserve">1 </w:t>
      </w:r>
      <w:r>
        <w:rPr>
          <w:spacing w:val="-9"/>
        </w:rPr>
        <w:t xml:space="preserve">元，每天销售量减少 </w:t>
      </w:r>
      <w:r>
        <w:rPr>
          <w:rFonts w:ascii="Times New Roman" w:eastAsia="Times New Roman"/>
        </w:rPr>
        <w:t xml:space="preserve">10 </w:t>
      </w:r>
      <w:r>
        <w:rPr>
          <w:spacing w:val="-7"/>
        </w:rPr>
        <w:t xml:space="preserve">件，该网点决定提价销售，设销售单价为 </w:t>
      </w:r>
      <w:r>
        <w:rPr>
          <w:rFonts w:ascii="Times New Roman" w:eastAsia="Times New Roman"/>
          <w:i/>
          <w:position w:val="3"/>
          <w:sz w:val="20"/>
        </w:rPr>
        <w:t xml:space="preserve">x </w:t>
      </w:r>
      <w:r>
        <w:rPr>
          <w:spacing w:val="-3"/>
        </w:rPr>
        <w:t>元，每天销售量为</w:t>
      </w:r>
      <w:r>
        <w:rPr>
          <w:rFonts w:ascii="Times New Roman" w:eastAsia="Times New Roman"/>
          <w:i/>
          <w:spacing w:val="-3"/>
          <w:position w:val="5"/>
        </w:rPr>
        <w:t>y</w:t>
      </w:r>
      <w:r>
        <w:rPr>
          <w:rFonts w:ascii="Times New Roman" w:eastAsia="Times New Roman"/>
          <w:i/>
          <w:spacing w:val="-6"/>
          <w:position w:val="5"/>
        </w:rPr>
        <w:t xml:space="preserve"> </w:t>
      </w:r>
      <w:r>
        <w:t>件．</w:t>
      </w:r>
    </w:p>
    <w:p>
      <w:pPr>
        <w:pStyle w:val="ListParagraph"/>
        <w:numPr>
          <w:ilvl w:val="0"/>
          <w:numId w:val="7"/>
        </w:numPr>
        <w:tabs>
          <w:tab w:val="left" w:pos="643"/>
        </w:tabs>
        <w:spacing w:before="0" w:after="0" w:line="287" w:lineRule="exact"/>
        <w:ind w:left="642" w:right="0" w:hanging="525"/>
        <w:jc w:val="both"/>
        <w:rPr>
          <w:sz w:val="21"/>
        </w:rPr>
      </w:pPr>
      <w:r>
        <w:rPr>
          <w:spacing w:val="-9"/>
          <w:sz w:val="21"/>
        </w:rPr>
        <w:t xml:space="preserve">请直接写出 </w:t>
      </w:r>
      <w:r>
        <w:rPr>
          <w:rFonts w:ascii="Times New Roman" w:eastAsia="Times New Roman"/>
          <w:i/>
          <w:position w:val="5"/>
          <w:sz w:val="21"/>
        </w:rPr>
        <w:t>y</w:t>
      </w:r>
      <w:r>
        <w:rPr>
          <w:rFonts w:ascii="Times New Roman" w:eastAsia="Times New Roman"/>
          <w:i/>
          <w:spacing w:val="-6"/>
          <w:position w:val="5"/>
          <w:sz w:val="21"/>
        </w:rPr>
        <w:t xml:space="preserve"> </w:t>
      </w:r>
      <w:r>
        <w:rPr>
          <w:spacing w:val="-29"/>
          <w:sz w:val="21"/>
        </w:rPr>
        <w:t xml:space="preserve">与 </w:t>
      </w:r>
      <w:r>
        <w:rPr>
          <w:rFonts w:ascii="Times New Roman" w:eastAsia="Times New Roman"/>
          <w:i/>
          <w:position w:val="3"/>
          <w:sz w:val="20"/>
        </w:rPr>
        <w:t>x</w:t>
      </w:r>
      <w:r>
        <w:rPr>
          <w:rFonts w:ascii="Times New Roman" w:eastAsia="Times New Roman"/>
          <w:i/>
          <w:spacing w:val="-6"/>
          <w:position w:val="3"/>
          <w:sz w:val="20"/>
        </w:rPr>
        <w:t xml:space="preserve"> </w:t>
      </w:r>
      <w:r>
        <w:rPr>
          <w:spacing w:val="-5"/>
          <w:sz w:val="21"/>
        </w:rPr>
        <w:t xml:space="preserve">之间的函数关系式及自变量 </w:t>
      </w:r>
      <w:r>
        <w:rPr>
          <w:rFonts w:ascii="Times New Roman" w:eastAsia="Times New Roman"/>
          <w:i/>
          <w:position w:val="3"/>
          <w:sz w:val="20"/>
        </w:rPr>
        <w:t>x</w:t>
      </w:r>
      <w:r>
        <w:rPr>
          <w:rFonts w:ascii="Times New Roman" w:eastAsia="Times New Roman"/>
          <w:i/>
          <w:spacing w:val="-7"/>
          <w:position w:val="3"/>
          <w:sz w:val="20"/>
        </w:rPr>
        <w:t xml:space="preserve"> </w:t>
      </w:r>
      <w:r>
        <w:rPr>
          <w:sz w:val="21"/>
        </w:rPr>
        <w:t>的取值范围；</w:t>
      </w:r>
    </w:p>
    <w:p>
      <w:pPr>
        <w:pStyle w:val="ListParagraph"/>
        <w:numPr>
          <w:ilvl w:val="0"/>
          <w:numId w:val="7"/>
        </w:numPr>
        <w:tabs>
          <w:tab w:val="left" w:pos="643"/>
        </w:tabs>
        <w:spacing w:before="31" w:after="0" w:line="240" w:lineRule="auto"/>
        <w:ind w:left="642" w:right="0" w:hanging="525"/>
        <w:jc w:val="both"/>
        <w:rPr>
          <w:sz w:val="21"/>
        </w:rPr>
      </w:pPr>
      <w:r>
        <w:rPr>
          <w:spacing w:val="-3"/>
          <w:sz w:val="21"/>
        </w:rPr>
        <w:t xml:space="preserve">当销售单价是多少元时，网店每天获利 </w:t>
      </w:r>
      <w:r>
        <w:rPr>
          <w:rFonts w:ascii="Times New Roman" w:eastAsia="Times New Roman"/>
          <w:sz w:val="21"/>
        </w:rPr>
        <w:t>8960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元？</w:t>
      </w:r>
    </w:p>
    <w:p>
      <w:pPr>
        <w:pStyle w:val="ListParagraph"/>
        <w:numPr>
          <w:ilvl w:val="0"/>
          <w:numId w:val="7"/>
        </w:numPr>
        <w:tabs>
          <w:tab w:val="left" w:pos="643"/>
        </w:tabs>
        <w:spacing w:before="24" w:after="0" w:line="261" w:lineRule="auto"/>
        <w:ind w:left="118" w:right="1308" w:firstLine="0"/>
        <w:jc w:val="both"/>
        <w:rPr>
          <w:sz w:val="21"/>
        </w:rPr>
      </w:pPr>
      <w:r>
        <w:rPr>
          <w:spacing w:val="-7"/>
          <w:sz w:val="21"/>
        </w:rPr>
        <w:t xml:space="preserve">网店决定每销售 </w:t>
      </w:r>
      <w:r>
        <w:rPr>
          <w:rFonts w:ascii="Times New Roman" w:eastAsia="Times New Roman" w:hAnsi="Times New Roman"/>
          <w:sz w:val="21"/>
        </w:rPr>
        <w:t>1</w:t>
      </w:r>
      <w:r>
        <w:rPr>
          <w:rFonts w:ascii="Times New Roman" w:eastAsia="Times New Roman" w:hAnsi="Times New Roman"/>
          <w:spacing w:val="-4"/>
          <w:sz w:val="21"/>
        </w:rPr>
        <w:t xml:space="preserve"> </w:t>
      </w:r>
      <w:r>
        <w:rPr>
          <w:spacing w:val="-10"/>
          <w:sz w:val="21"/>
        </w:rPr>
        <w:t xml:space="preserve">件玩具，就捐赠 </w:t>
      </w:r>
      <w:r>
        <w:rPr>
          <w:rFonts w:ascii="Times New Roman" w:eastAsia="Times New Roman" w:hAnsi="Times New Roman"/>
          <w:i/>
          <w:position w:val="3"/>
          <w:sz w:val="20"/>
        </w:rPr>
        <w:t>a</w:t>
      </w:r>
      <w:r>
        <w:rPr>
          <w:rFonts w:ascii="Times New Roman" w:eastAsia="Times New Roman" w:hAnsi="Times New Roman"/>
          <w:i/>
          <w:spacing w:val="-12"/>
          <w:position w:val="3"/>
          <w:sz w:val="20"/>
        </w:rPr>
        <w:t xml:space="preserve"> </w:t>
      </w:r>
      <w:r>
        <w:rPr>
          <w:sz w:val="21"/>
        </w:rPr>
        <w:t>元</w:t>
      </w:r>
      <w:r>
        <w:rPr>
          <w:rFonts w:ascii="新宋体" w:eastAsia="新宋体" w:hAnsi="新宋体" w:hint="eastAsia"/>
          <w:sz w:val="21"/>
        </w:rPr>
        <w:t>（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新宋体" w:eastAsia="新宋体" w:hAnsi="新宋体" w:hint="eastAsia"/>
          <w:sz w:val="21"/>
        </w:rPr>
        <w:t>＜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rFonts w:ascii="新宋体" w:eastAsia="新宋体" w:hAnsi="新宋体" w:hint="eastAsia"/>
          <w:sz w:val="21"/>
        </w:rPr>
        <w:t>≤</w:t>
      </w:r>
      <w:r>
        <w:rPr>
          <w:rFonts w:ascii="Times New Roman" w:eastAsia="Times New Roman" w:hAnsi="Times New Roman"/>
          <w:sz w:val="21"/>
        </w:rPr>
        <w:t>7</w:t>
      </w:r>
      <w:r>
        <w:rPr>
          <w:rFonts w:ascii="新宋体" w:eastAsia="新宋体" w:hAnsi="新宋体" w:hint="eastAsia"/>
          <w:sz w:val="21"/>
        </w:rPr>
        <w:t>）</w:t>
      </w:r>
      <w:r>
        <w:rPr>
          <w:sz w:val="21"/>
        </w:rPr>
        <w:t>给希望工程，每天扣除捐赠后可获得最大</w:t>
      </w:r>
      <w:r>
        <w:rPr>
          <w:spacing w:val="-14"/>
          <w:sz w:val="21"/>
        </w:rPr>
        <w:t xml:space="preserve">利润为 </w:t>
      </w:r>
      <w:r>
        <w:rPr>
          <w:rFonts w:ascii="Times New Roman" w:eastAsia="Times New Roman" w:hAnsi="Times New Roman"/>
          <w:sz w:val="21"/>
        </w:rPr>
        <w:t>8120</w:t>
      </w:r>
      <w:r>
        <w:rPr>
          <w:rFonts w:ascii="Times New Roman" w:eastAsia="Times New Roman" w:hAnsi="Times New Roman"/>
          <w:spacing w:val="-1"/>
          <w:sz w:val="21"/>
        </w:rPr>
        <w:t xml:space="preserve"> </w:t>
      </w:r>
      <w:r>
        <w:rPr>
          <w:spacing w:val="-17"/>
          <w:sz w:val="21"/>
        </w:rPr>
        <w:t xml:space="preserve">元，求 </w:t>
      </w:r>
      <w:r>
        <w:rPr>
          <w:rFonts w:ascii="Times New Roman" w:eastAsia="Times New Roman" w:hAnsi="Times New Roman"/>
          <w:i/>
          <w:position w:val="3"/>
          <w:sz w:val="20"/>
        </w:rPr>
        <w:t>a</w:t>
      </w:r>
      <w:r>
        <w:rPr>
          <w:rFonts w:ascii="Times New Roman" w:eastAsia="Times New Roman" w:hAnsi="Times New Roman"/>
          <w:i/>
          <w:spacing w:val="-8"/>
          <w:position w:val="3"/>
          <w:sz w:val="20"/>
        </w:rPr>
        <w:t xml:space="preserve"> </w:t>
      </w:r>
      <w:r>
        <w:rPr>
          <w:sz w:val="21"/>
        </w:rPr>
        <w:t>的值．</w:t>
      </w:r>
    </w:p>
    <w:p>
      <w:pPr>
        <w:spacing w:after="0" w:line="261" w:lineRule="auto"/>
        <w:jc w:val="both"/>
        <w:rPr>
          <w:sz w:val="21"/>
        </w:rPr>
        <w:sectPr>
          <w:pgSz w:w="11910" w:h="16840"/>
          <w:pgMar w:top="1360" w:right="180" w:bottom="280" w:left="1300" w:header="720" w:footer="720" w:gutter="0"/>
          <w:cols w:space="708"/>
        </w:sectPr>
      </w:pPr>
    </w:p>
    <w:p>
      <w:pPr>
        <w:pStyle w:val="ListParagraph"/>
        <w:numPr>
          <w:ilvl w:val="0"/>
          <w:numId w:val="3"/>
        </w:numPr>
        <w:tabs>
          <w:tab w:val="left" w:pos="383"/>
        </w:tabs>
        <w:spacing w:before="101" w:after="0" w:line="218" w:lineRule="auto"/>
        <w:ind w:left="118" w:right="1232" w:firstLine="0"/>
        <w:jc w:val="left"/>
        <w:rPr>
          <w:sz w:val="21"/>
        </w:rPr>
      </w:pPr>
      <w:r>
        <mc:AlternateContent>
          <mc:Choice Requires="wpg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page">
                  <wp:posOffset>1610360</wp:posOffset>
                </wp:positionH>
                <wp:positionV relativeFrom="paragraph">
                  <wp:posOffset>554990</wp:posOffset>
                </wp:positionV>
                <wp:extent cx="154305" cy="162560"/>
                <wp:effectExtent l="0" t="0" r="17145" b="8890"/>
                <wp:wrapNone/>
                <wp:docPr id="49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54305" cy="162560"/>
                          <a:chOff x="2536" y="874"/>
                          <a:chExt cx="243" cy="256"/>
                        </a:xfrm>
                      </wpg:grpSpPr>
                      <pic:pic xmlns:pic="http://schemas.openxmlformats.org/drawingml/2006/picture">
                        <pic:nvPicPr>
                          <pic:cNvPr id="47" name="图片 16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2536" y="874"/>
                            <a:ext cx="243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48" name="文本框 17"/>
                        <wps:cNvSpPr txBox="1"/>
                        <wps:spPr>
                          <a:xfrm>
                            <a:off x="2536" y="874"/>
                            <a:ext cx="243" cy="2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2"/>
                                <w:ind w:left="133" w:right="0" w:firstLine="0"/>
                                <w:jc w:val="left"/>
                                <w:rPr>
                                  <w:rFonts w:ascii="Times New Roman"/>
                                  <w:sz w:val="21"/>
                                </w:rPr>
                              </w:pPr>
                              <w:r>
                                <w:rPr>
                                  <w:rFonts w:ascii="Times New Roman"/>
                                  <w:w w:val="102"/>
                                  <w:sz w:val="21"/>
                                </w:rPr>
                                <w:t>3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5" o:spid="_x0000_s1038" style="width:12.15pt;height:12.8pt;margin-top:43.7pt;margin-left:126.8pt;mso-height-relative:page;mso-position-horizontal-relative:page;mso-width-relative:page;position:absolute;z-index:251700224" coordorigin="2536,874" coordsize="243,256">
                <o:lock v:ext="edit" aspectratio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6" o:spid="_x0000_s1039" type="#_x0000_t75" style="width:243;height:232;left:2536;position:absolute;top:874" coordsize="21600,21600" o:preferrelative="t" filled="f" stroked="f">
                  <v:imagedata r:id="rId23" o:title=""/>
                  <o:lock v:ext="edit" aspectratio="t"/>
                </v:shape>
                <v:shape id="文本框 17" o:spid="_x0000_s1040" type="#_x0000_t202" style="width:243;height:256;left:2536;position:absolute;top:874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12"/>
                          <w:ind w:left="133" w:right="0" w:firstLine="0"/>
                          <w:jc w:val="left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w w:val="102"/>
                            <w:sz w:val="21"/>
                          </w:rPr>
                          <w:t>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pacing w:val="-19"/>
          <w:sz w:val="21"/>
        </w:rPr>
        <w:t xml:space="preserve">如图 </w:t>
      </w:r>
      <w:r>
        <w:rPr>
          <w:rFonts w:ascii="Times New Roman" w:eastAsia="Times New Roman" w:hAnsi="Times New Roman"/>
          <w:sz w:val="21"/>
        </w:rPr>
        <w:t>1</w:t>
      </w:r>
      <w:r>
        <w:rPr>
          <w:spacing w:val="-10"/>
          <w:sz w:val="21"/>
        </w:rPr>
        <w:t xml:space="preserve">，在矩形 </w:t>
      </w:r>
      <w:r>
        <w:rPr>
          <w:rFonts w:ascii="Times New Roman" w:eastAsia="Times New Roman" w:hAnsi="Times New Roman"/>
          <w:i/>
          <w:spacing w:val="-5"/>
          <w:sz w:val="24"/>
        </w:rPr>
        <w:t>ABCD</w:t>
      </w:r>
      <w:r>
        <w:rPr>
          <w:rFonts w:ascii="Times New Roman" w:eastAsia="Times New Roman" w:hAnsi="Times New Roman"/>
          <w:i/>
          <w:spacing w:val="-32"/>
          <w:sz w:val="24"/>
        </w:rPr>
        <w:t xml:space="preserve"> </w:t>
      </w:r>
      <w:r>
        <w:rPr>
          <w:sz w:val="21"/>
        </w:rPr>
        <w:t>中，</w:t>
      </w:r>
      <w:r>
        <w:rPr>
          <w:rFonts w:ascii="Times New Roman" w:eastAsia="Times New Roman" w:hAnsi="Times New Roman"/>
          <w:i/>
          <w:sz w:val="21"/>
        </w:rPr>
        <w:t>BC</w:t>
      </w:r>
      <w:r>
        <w:rPr>
          <w:sz w:val="21"/>
        </w:rPr>
        <w:t>＝</w:t>
      </w:r>
      <w:r>
        <w:rPr>
          <w:rFonts w:ascii="Times New Roman" w:eastAsia="Times New Roman" w:hAnsi="Times New Roman"/>
          <w:sz w:val="21"/>
        </w:rPr>
        <w:t>3</w:t>
      </w:r>
      <w:r>
        <w:rPr>
          <w:spacing w:val="-16"/>
          <w:sz w:val="21"/>
        </w:rPr>
        <w:t xml:space="preserve">，动点 </w:t>
      </w:r>
      <w:r>
        <w:rPr>
          <w:rFonts w:ascii="Times New Roman" w:eastAsia="Times New Roman" w:hAnsi="Times New Roman"/>
          <w:i/>
          <w:sz w:val="24"/>
        </w:rPr>
        <w:t>P</w:t>
      </w:r>
      <w:r>
        <w:rPr>
          <w:rFonts w:ascii="Times New Roman" w:eastAsia="Times New Roman" w:hAnsi="Times New Roman"/>
          <w:i/>
          <w:spacing w:val="-16"/>
          <w:sz w:val="24"/>
        </w:rPr>
        <w:t xml:space="preserve"> </w:t>
      </w:r>
      <w:r>
        <w:rPr>
          <w:spacing w:val="-32"/>
          <w:sz w:val="21"/>
        </w:rPr>
        <w:t xml:space="preserve">从 </w:t>
      </w:r>
      <w:r>
        <w:rPr>
          <w:rFonts w:ascii="Times New Roman" w:eastAsia="Times New Roman" w:hAnsi="Times New Roman"/>
          <w:i/>
          <w:sz w:val="24"/>
        </w:rPr>
        <w:t>B</w:t>
      </w:r>
      <w:r>
        <w:rPr>
          <w:rFonts w:ascii="Times New Roman" w:eastAsia="Times New Roman" w:hAnsi="Times New Roman"/>
          <w:i/>
          <w:spacing w:val="-17"/>
          <w:sz w:val="24"/>
        </w:rPr>
        <w:t xml:space="preserve"> </w:t>
      </w:r>
      <w:r>
        <w:rPr>
          <w:spacing w:val="-9"/>
          <w:sz w:val="21"/>
        </w:rPr>
        <w:t xml:space="preserve">出发，以每秒 </w:t>
      </w:r>
      <w:r>
        <w:rPr>
          <w:rFonts w:ascii="Times New Roman" w:eastAsia="Times New Roman" w:hAnsi="Times New Roman"/>
          <w:sz w:val="21"/>
        </w:rPr>
        <w:t xml:space="preserve">1 </w:t>
      </w:r>
      <w:r>
        <w:rPr>
          <w:spacing w:val="-7"/>
          <w:sz w:val="21"/>
        </w:rPr>
        <w:t xml:space="preserve">个单位的速度，沿射线 </w:t>
      </w:r>
      <w:r>
        <w:rPr>
          <w:rFonts w:ascii="Times New Roman" w:eastAsia="Times New Roman" w:hAnsi="Times New Roman"/>
          <w:i/>
          <w:sz w:val="24"/>
        </w:rPr>
        <w:t>BC</w:t>
      </w:r>
      <w:r>
        <w:rPr>
          <w:rFonts w:ascii="Times New Roman" w:eastAsia="Times New Roman" w:hAnsi="Times New Roman"/>
          <w:i/>
          <w:spacing w:val="-10"/>
          <w:sz w:val="24"/>
        </w:rPr>
        <w:t xml:space="preserve"> </w:t>
      </w:r>
      <w:r>
        <w:rPr>
          <w:sz w:val="21"/>
        </w:rPr>
        <w:t>方向</w:t>
      </w:r>
      <w:r>
        <w:rPr>
          <w:spacing w:val="9"/>
          <w:position w:val="1"/>
          <w:sz w:val="21"/>
        </w:rPr>
        <w:t>移动，作</w:t>
      </w:r>
      <w:r>
        <w:rPr>
          <w:rFonts w:ascii="Symbol" w:eastAsia="Symbol" w:hAnsi="Symbol"/>
          <w:position w:val="1"/>
          <w:sz w:val="24"/>
        </w:rPr>
        <w:sym w:font="Symbol" w:char="F044"/>
      </w:r>
      <w:r>
        <w:rPr>
          <w:rFonts w:ascii="Times New Roman" w:eastAsia="Times New Roman" w:hAnsi="Times New Roman"/>
          <w:i/>
          <w:position w:val="1"/>
          <w:sz w:val="24"/>
        </w:rPr>
        <w:t>PAB</w:t>
      </w:r>
      <w:r>
        <w:rPr>
          <w:rFonts w:ascii="Times New Roman" w:eastAsia="Times New Roman" w:hAnsi="Times New Roman"/>
          <w:i/>
          <w:spacing w:val="-21"/>
          <w:position w:val="1"/>
          <w:sz w:val="24"/>
        </w:rPr>
        <w:t xml:space="preserve"> </w:t>
      </w:r>
      <w:r>
        <w:rPr>
          <w:spacing w:val="-13"/>
          <w:position w:val="1"/>
          <w:sz w:val="21"/>
        </w:rPr>
        <w:t xml:space="preserve">关于直线 </w:t>
      </w:r>
      <w:r>
        <w:rPr>
          <w:rFonts w:ascii="Times New Roman" w:eastAsia="Times New Roman" w:hAnsi="Times New Roman"/>
          <w:i/>
          <w:position w:val="1"/>
          <w:sz w:val="24"/>
        </w:rPr>
        <w:t>PA</w:t>
      </w:r>
      <w:r>
        <w:rPr>
          <w:rFonts w:ascii="Times New Roman" w:eastAsia="Times New Roman" w:hAnsi="Times New Roman"/>
          <w:i/>
          <w:spacing w:val="-21"/>
          <w:position w:val="1"/>
          <w:sz w:val="24"/>
        </w:rPr>
        <w:t xml:space="preserve"> </w:t>
      </w:r>
      <w:r>
        <w:rPr>
          <w:spacing w:val="12"/>
          <w:position w:val="1"/>
          <w:sz w:val="21"/>
        </w:rPr>
        <w:t>的对称</w:t>
      </w:r>
      <w:r>
        <w:rPr>
          <w:rFonts w:ascii="Symbol" w:eastAsia="Symbol" w:hAnsi="Symbol"/>
          <w:spacing w:val="2"/>
          <w:position w:val="1"/>
          <w:sz w:val="24"/>
        </w:rPr>
        <w:sym w:font="Symbol" w:char="F044"/>
      </w:r>
      <w:r>
        <w:rPr>
          <w:rFonts w:ascii="Times New Roman" w:eastAsia="Times New Roman" w:hAnsi="Times New Roman"/>
          <w:i/>
          <w:spacing w:val="2"/>
          <w:position w:val="1"/>
          <w:sz w:val="24"/>
        </w:rPr>
        <w:t>PAB</w:t>
      </w:r>
      <w:r>
        <w:rPr>
          <w:rFonts w:ascii="Times New Roman" w:eastAsia="Times New Roman" w:hAnsi="Times New Roman"/>
          <w:spacing w:val="5"/>
          <w:position w:val="12"/>
          <w:sz w:val="13"/>
        </w:rPr>
        <w:t xml:space="preserve">' </w:t>
      </w:r>
      <w:r>
        <w:rPr>
          <w:spacing w:val="-17"/>
          <w:position w:val="1"/>
          <w:sz w:val="21"/>
        </w:rPr>
        <w:t xml:space="preserve">，设点 </w:t>
      </w:r>
      <w:r>
        <w:rPr>
          <w:rFonts w:ascii="Times New Roman" w:eastAsia="Times New Roman" w:hAnsi="Times New Roman"/>
          <w:i/>
          <w:position w:val="1"/>
          <w:sz w:val="24"/>
        </w:rPr>
        <w:t>P</w:t>
      </w:r>
      <w:r>
        <w:rPr>
          <w:rFonts w:ascii="Times New Roman" w:eastAsia="Times New Roman" w:hAnsi="Times New Roman"/>
          <w:i/>
          <w:spacing w:val="-17"/>
          <w:position w:val="1"/>
          <w:sz w:val="24"/>
        </w:rPr>
        <w:t xml:space="preserve"> </w:t>
      </w:r>
      <w:r>
        <w:rPr>
          <w:spacing w:val="5"/>
          <w:position w:val="1"/>
          <w:sz w:val="21"/>
        </w:rPr>
        <w:t>的运动时间为</w:t>
      </w:r>
      <w:r>
        <w:rPr>
          <w:rFonts w:ascii="Times New Roman" w:eastAsia="Times New Roman" w:hAnsi="Times New Roman"/>
          <w:i/>
          <w:position w:val="2"/>
          <w:sz w:val="24"/>
        </w:rPr>
        <w:t>t</w:t>
      </w:r>
      <w:r>
        <w:rPr>
          <w:rFonts w:ascii="Times New Roman" w:eastAsia="Times New Roman" w:hAnsi="Times New Roman"/>
          <w:i/>
          <w:spacing w:val="-23"/>
          <w:position w:val="2"/>
          <w:sz w:val="24"/>
        </w:rPr>
        <w:t xml:space="preserve"> </w:t>
      </w:r>
      <w:r>
        <w:rPr>
          <w:rFonts w:ascii="Symbol" w:eastAsia="Symbol" w:hAnsi="Symbol"/>
          <w:spacing w:val="14"/>
          <w:sz w:val="32"/>
        </w:rPr>
        <w:sym w:font="Symbol" w:char="F028"/>
      </w:r>
      <w:r>
        <w:rPr>
          <w:rFonts w:ascii="Times New Roman" w:eastAsia="Times New Roman" w:hAnsi="Times New Roman"/>
          <w:i/>
          <w:spacing w:val="14"/>
          <w:position w:val="2"/>
          <w:sz w:val="24"/>
        </w:rPr>
        <w:t>s</w:t>
      </w:r>
      <w:r>
        <w:rPr>
          <w:rFonts w:ascii="Symbol" w:eastAsia="Symbol" w:hAnsi="Symbol"/>
          <w:spacing w:val="14"/>
          <w:sz w:val="32"/>
        </w:rPr>
        <w:sym w:font="Symbol" w:char="F029"/>
      </w:r>
      <w:r>
        <w:rPr>
          <w:rFonts w:ascii="Times New Roman" w:eastAsia="Times New Roman" w:hAnsi="Times New Roman"/>
          <w:spacing w:val="-51"/>
          <w:sz w:val="32"/>
        </w:rPr>
        <w:t xml:space="preserve"> </w:t>
      </w:r>
      <w:r>
        <w:rPr>
          <w:position w:val="1"/>
          <w:sz w:val="21"/>
        </w:rPr>
        <w:t>．</w:t>
      </w:r>
    </w:p>
    <w:p>
      <w:pPr>
        <w:spacing w:after="0" w:line="218" w:lineRule="auto"/>
        <w:jc w:val="left"/>
        <w:rPr>
          <w:sz w:val="21"/>
        </w:rPr>
        <w:sectPr>
          <w:pgSz w:w="11910" w:h="16840"/>
          <w:pgMar w:top="1340" w:right="180" w:bottom="280" w:left="1300" w:header="720" w:footer="720" w:gutter="0"/>
          <w:cols w:space="708"/>
        </w:sectPr>
      </w:pPr>
    </w:p>
    <w:p>
      <w:pPr>
        <w:pStyle w:val="ListParagraph"/>
        <w:numPr>
          <w:ilvl w:val="0"/>
          <w:numId w:val="8"/>
        </w:numPr>
        <w:tabs>
          <w:tab w:val="left" w:pos="365"/>
        </w:tabs>
        <w:spacing w:before="63" w:after="0" w:line="240" w:lineRule="auto"/>
        <w:ind w:left="364" w:right="0" w:hanging="247"/>
        <w:jc w:val="left"/>
        <w:rPr>
          <w:rFonts w:ascii="Times New Roman" w:eastAsia="Times New Roman"/>
          <w:sz w:val="21"/>
        </w:rPr>
      </w:pPr>
      <w:r>
        <w:rPr>
          <w:spacing w:val="-27"/>
          <w:sz w:val="21"/>
        </w:rPr>
        <w:t xml:space="preserve">若 </w:t>
      </w:r>
      <w:r>
        <w:rPr>
          <w:rFonts w:ascii="Times New Roman" w:eastAsia="Times New Roman"/>
          <w:i/>
          <w:sz w:val="21"/>
        </w:rPr>
        <w:t>AB</w:t>
      </w:r>
      <w:r>
        <w:rPr>
          <w:sz w:val="21"/>
        </w:rPr>
        <w:t>＝</w:t>
      </w:r>
      <w:r>
        <w:rPr>
          <w:rFonts w:ascii="Times New Roman" w:eastAsia="Times New Roman"/>
          <w:sz w:val="21"/>
        </w:rPr>
        <w:t>2</w:t>
      </w:r>
    </w:p>
    <w:p>
      <w:pPr>
        <w:spacing w:before="62"/>
        <w:ind w:left="118" w:right="0" w:firstLine="0"/>
        <w:jc w:val="left"/>
        <w:rPr>
          <w:sz w:val="21"/>
        </w:rPr>
      </w:pPr>
      <w:r>
        <w:br w:type="column"/>
      </w:r>
      <w:r>
        <w:rPr>
          <w:position w:val="8"/>
          <w:sz w:val="21"/>
        </w:rPr>
        <w:t>，</w:t>
      </w:r>
      <w:r>
        <w:rPr>
          <w:sz w:val="21"/>
        </w:rPr>
        <w:t xml:space="preserve">①如图 </w:t>
      </w:r>
      <w:r>
        <w:rPr>
          <w:rFonts w:ascii="Times New Roman" w:eastAsia="Times New Roman" w:hAnsi="Times New Roman"/>
          <w:sz w:val="21"/>
        </w:rPr>
        <w:t>2</w:t>
      </w:r>
      <w:r>
        <w:rPr>
          <w:sz w:val="21"/>
        </w:rPr>
        <w:t xml:space="preserve">，当点 </w:t>
      </w:r>
      <w:r>
        <w:rPr>
          <w:rFonts w:ascii="Times New Roman" w:eastAsia="Times New Roman" w:hAnsi="Times New Roman"/>
          <w:i/>
          <w:sz w:val="24"/>
        </w:rPr>
        <w:t>B</w:t>
      </w:r>
      <w:r>
        <w:rPr>
          <w:rFonts w:ascii="Times New Roman" w:eastAsia="Times New Roman" w:hAnsi="Times New Roman"/>
          <w:position w:val="11"/>
          <w:sz w:val="13"/>
        </w:rPr>
        <w:t xml:space="preserve">' </w:t>
      </w:r>
      <w:r>
        <w:rPr>
          <w:sz w:val="21"/>
        </w:rPr>
        <w:t xml:space="preserve">落在 </w:t>
      </w:r>
      <w:r>
        <w:rPr>
          <w:rFonts w:ascii="Times New Roman" w:eastAsia="Times New Roman" w:hAnsi="Times New Roman"/>
          <w:i/>
          <w:sz w:val="21"/>
        </w:rPr>
        <w:t xml:space="preserve">AC </w:t>
      </w:r>
      <w:r>
        <w:rPr>
          <w:sz w:val="21"/>
        </w:rPr>
        <w:t>上时，显然△</w:t>
      </w:r>
      <w:r>
        <w:rPr>
          <w:rFonts w:ascii="Times New Roman" w:eastAsia="Times New Roman" w:hAnsi="Times New Roman"/>
          <w:i/>
          <w:sz w:val="21"/>
        </w:rPr>
        <w:t xml:space="preserve">PC </w:t>
      </w:r>
      <w:r>
        <w:rPr>
          <w:rFonts w:ascii="Times New Roman" w:eastAsia="Times New Roman" w:hAnsi="Times New Roman"/>
          <w:i/>
          <w:sz w:val="24"/>
        </w:rPr>
        <w:t>B</w:t>
      </w:r>
      <w:r>
        <w:rPr>
          <w:rFonts w:ascii="Times New Roman" w:eastAsia="Times New Roman" w:hAnsi="Times New Roman"/>
          <w:position w:val="11"/>
          <w:sz w:val="13"/>
        </w:rPr>
        <w:t xml:space="preserve">' </w:t>
      </w:r>
      <w:r>
        <w:rPr>
          <w:sz w:val="21"/>
        </w:rPr>
        <w:t xml:space="preserve">是直角三角形，求此时 </w:t>
      </w:r>
      <w:r>
        <w:rPr>
          <w:rFonts w:ascii="Times New Roman" w:eastAsia="Times New Roman" w:hAnsi="Times New Roman"/>
          <w:i/>
          <w:sz w:val="21"/>
        </w:rPr>
        <w:t xml:space="preserve">t </w:t>
      </w:r>
      <w:r>
        <w:rPr>
          <w:sz w:val="21"/>
        </w:rPr>
        <w:t>的值；</w:t>
      </w:r>
    </w:p>
    <w:p>
      <w:pPr>
        <w:spacing w:after="0"/>
        <w:jc w:val="left"/>
        <w:rPr>
          <w:sz w:val="21"/>
        </w:rPr>
        <w:sectPr>
          <w:type w:val="continuous"/>
          <w:pgSz w:w="11910" w:h="16840"/>
          <w:pgMar w:top="1380" w:right="180" w:bottom="280" w:left="1300" w:header="720" w:footer="720" w:gutter="0"/>
          <w:cols w:num="2" w:space="708" w:equalWidth="0">
            <w:col w:w="1235" w:space="185"/>
            <w:col w:w="9010"/>
          </w:cols>
        </w:sectPr>
      </w:pPr>
    </w:p>
    <w:p>
      <w:pPr>
        <w:pStyle w:val="BodyText"/>
        <w:spacing w:before="69" w:line="244" w:lineRule="auto"/>
        <w:ind w:left="118" w:right="1234"/>
      </w:pPr>
      <w:r>
        <w:rPr>
          <w:spacing w:val="-7"/>
        </w:rPr>
        <w:t xml:space="preserve">②是否存在异于图 </w:t>
      </w:r>
      <w:r>
        <w:rPr>
          <w:rFonts w:ascii="Times New Roman" w:eastAsia="Times New Roman" w:hAnsi="Times New Roman"/>
        </w:rPr>
        <w:t xml:space="preserve">2 </w:t>
      </w:r>
      <w:r>
        <w:rPr>
          <w:spacing w:val="-2"/>
        </w:rPr>
        <w:t>的时刻，使得△</w:t>
      </w:r>
      <w:r>
        <w:rPr>
          <w:rFonts w:ascii="Times New Roman" w:eastAsia="Times New Roman" w:hAnsi="Times New Roman"/>
          <w:i/>
        </w:rPr>
        <w:t xml:space="preserve">PC </w:t>
      </w:r>
      <w:r>
        <w:rPr>
          <w:rFonts w:ascii="Times New Roman" w:eastAsia="Times New Roman" w:hAnsi="Times New Roman"/>
          <w:i/>
          <w:spacing w:val="4"/>
          <w:sz w:val="24"/>
        </w:rPr>
        <w:t>B</w:t>
      </w:r>
      <w:r>
        <w:rPr>
          <w:rFonts w:ascii="Times New Roman" w:eastAsia="Times New Roman" w:hAnsi="Times New Roman"/>
          <w:spacing w:val="1"/>
          <w:position w:val="11"/>
          <w:sz w:val="13"/>
        </w:rPr>
        <w:t xml:space="preserve">' </w:t>
      </w:r>
      <w:r>
        <w:rPr>
          <w:spacing w:val="-4"/>
        </w:rPr>
        <w:t xml:space="preserve">是直角三角形？若存在，请直接写出所有符合题意的 </w:t>
      </w:r>
      <w:r>
        <w:rPr>
          <w:rFonts w:ascii="Times New Roman" w:eastAsia="Times New Roman" w:hAnsi="Times New Roman"/>
          <w:i/>
        </w:rPr>
        <w:t xml:space="preserve">t </w:t>
      </w:r>
      <w:r>
        <w:t>的值？若不存在，请说明理由；</w:t>
      </w:r>
    </w:p>
    <w:p>
      <w:pPr>
        <w:pStyle w:val="ListParagraph"/>
        <w:numPr>
          <w:ilvl w:val="0"/>
          <w:numId w:val="8"/>
        </w:numPr>
        <w:tabs>
          <w:tab w:val="left" w:pos="366"/>
        </w:tabs>
        <w:spacing w:before="28" w:after="0" w:line="240" w:lineRule="auto"/>
        <w:ind w:left="365" w:right="0" w:hanging="248"/>
        <w:jc w:val="left"/>
        <w:rPr>
          <w:sz w:val="21"/>
        </w:rPr>
      </w:pPr>
      <w:r>
        <w:rPr>
          <w:spacing w:val="-26"/>
          <w:sz w:val="21"/>
        </w:rPr>
        <w:t xml:space="preserve">当 </w:t>
      </w:r>
      <w:r>
        <w:rPr>
          <w:rFonts w:ascii="Times New Roman" w:eastAsia="Times New Roman"/>
          <w:i/>
          <w:sz w:val="21"/>
        </w:rPr>
        <w:t>P</w:t>
      </w:r>
      <w:r>
        <w:rPr>
          <w:rFonts w:ascii="Times New Roman" w:eastAsia="Times New Roman"/>
          <w:i/>
          <w:spacing w:val="2"/>
          <w:sz w:val="21"/>
        </w:rPr>
        <w:t xml:space="preserve"> </w:t>
      </w:r>
      <w:r>
        <w:rPr>
          <w:spacing w:val="-12"/>
          <w:sz w:val="21"/>
        </w:rPr>
        <w:t xml:space="preserve">点不与 </w:t>
      </w:r>
      <w:r>
        <w:rPr>
          <w:rFonts w:ascii="Times New Roman" w:eastAsia="Times New Roman"/>
          <w:i/>
          <w:sz w:val="21"/>
        </w:rPr>
        <w:t>C</w:t>
      </w:r>
      <w:r>
        <w:rPr>
          <w:rFonts w:ascii="Times New Roman" w:eastAsia="Times New Roman"/>
          <w:i/>
          <w:spacing w:val="4"/>
          <w:sz w:val="21"/>
        </w:rPr>
        <w:t xml:space="preserve"> </w:t>
      </w:r>
      <w:r>
        <w:rPr>
          <w:spacing w:val="-6"/>
          <w:sz w:val="21"/>
        </w:rPr>
        <w:t xml:space="preserve">点重合时，若直线 </w:t>
      </w:r>
      <w:r>
        <w:rPr>
          <w:rFonts w:ascii="Times New Roman" w:eastAsia="Times New Roman"/>
          <w:i/>
          <w:sz w:val="21"/>
        </w:rPr>
        <w:t>P</w:t>
      </w:r>
      <w:r>
        <w:rPr>
          <w:rFonts w:ascii="Times New Roman" w:eastAsia="Times New Roman"/>
          <w:i/>
          <w:spacing w:val="-9"/>
          <w:sz w:val="21"/>
        </w:rPr>
        <w:t xml:space="preserve"> </w:t>
      </w:r>
      <w:r>
        <w:rPr>
          <w:rFonts w:ascii="Times New Roman" w:eastAsia="Times New Roman"/>
          <w:i/>
          <w:spacing w:val="4"/>
          <w:sz w:val="24"/>
        </w:rPr>
        <w:t>B</w:t>
      </w:r>
      <w:r>
        <w:rPr>
          <w:rFonts w:ascii="Times New Roman" w:eastAsia="Times New Roman"/>
          <w:spacing w:val="3"/>
          <w:position w:val="11"/>
          <w:sz w:val="13"/>
        </w:rPr>
        <w:t xml:space="preserve">' </w:t>
      </w:r>
      <w:r>
        <w:rPr>
          <w:spacing w:val="-12"/>
          <w:sz w:val="21"/>
        </w:rPr>
        <w:t xml:space="preserve">与直线 </w:t>
      </w:r>
      <w:r>
        <w:rPr>
          <w:rFonts w:ascii="Times New Roman" w:eastAsia="Times New Roman"/>
          <w:i/>
          <w:sz w:val="21"/>
        </w:rPr>
        <w:t>CD</w:t>
      </w:r>
      <w:r>
        <w:rPr>
          <w:rFonts w:ascii="Times New Roman" w:eastAsia="Times New Roman"/>
          <w:i/>
          <w:spacing w:val="3"/>
          <w:sz w:val="21"/>
        </w:rPr>
        <w:t xml:space="preserve"> </w:t>
      </w:r>
      <w:r>
        <w:rPr>
          <w:spacing w:val="-10"/>
          <w:sz w:val="21"/>
        </w:rPr>
        <w:t xml:space="preserve">相交于点 </w:t>
      </w:r>
      <w:r>
        <w:rPr>
          <w:rFonts w:ascii="Times New Roman" w:eastAsia="Times New Roman"/>
          <w:i/>
          <w:spacing w:val="2"/>
          <w:sz w:val="21"/>
        </w:rPr>
        <w:t>M</w:t>
      </w:r>
      <w:r>
        <w:rPr>
          <w:spacing w:val="-11"/>
          <w:sz w:val="21"/>
        </w:rPr>
        <w:t xml:space="preserve">，且当 </w:t>
      </w:r>
      <w:r>
        <w:rPr>
          <w:rFonts w:ascii="Times New Roman" w:eastAsia="Times New Roman"/>
          <w:i/>
          <w:spacing w:val="2"/>
          <w:sz w:val="21"/>
        </w:rPr>
        <w:t>t</w:t>
      </w:r>
      <w:r>
        <w:rPr>
          <w:spacing w:val="2"/>
          <w:sz w:val="21"/>
        </w:rPr>
        <w:t>＜</w:t>
      </w:r>
      <w:r>
        <w:rPr>
          <w:rFonts w:ascii="Times New Roman" w:eastAsia="Times New Roman"/>
          <w:spacing w:val="2"/>
          <w:sz w:val="21"/>
        </w:rPr>
        <w:t>3</w:t>
      </w:r>
      <w:r>
        <w:rPr>
          <w:rFonts w:ascii="Times New Roman" w:eastAsia="Times New Roman"/>
          <w:spacing w:val="3"/>
          <w:sz w:val="21"/>
        </w:rPr>
        <w:t xml:space="preserve"> </w:t>
      </w:r>
      <w:r>
        <w:rPr>
          <w:sz w:val="21"/>
        </w:rPr>
        <w:t>时存在某一时刻有结论</w:t>
      </w:r>
    </w:p>
    <w:p>
      <w:pPr>
        <w:pStyle w:val="BodyText"/>
        <w:spacing w:before="4"/>
        <w:ind w:left="118"/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941705</wp:posOffset>
            </wp:positionH>
            <wp:positionV relativeFrom="paragraph">
              <wp:posOffset>243205</wp:posOffset>
            </wp:positionV>
            <wp:extent cx="5944235" cy="1461770"/>
            <wp:effectExtent l="0" t="0" r="0" b="0"/>
            <wp:wrapTopAndBottom/>
            <wp:docPr id="3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280084" name="image19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4470" cy="14616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∠</w:t>
      </w:r>
      <w:r>
        <w:rPr>
          <w:rFonts w:ascii="Times New Roman" w:eastAsia="Times New Roman" w:hAnsi="Times New Roman"/>
          <w:i/>
        </w:rPr>
        <w:t>PAM</w:t>
      </w:r>
      <w:r>
        <w:t>＝</w:t>
      </w:r>
      <w:r>
        <w:rPr>
          <w:rFonts w:ascii="Times New Roman" w:eastAsia="Times New Roman" w:hAnsi="Times New Roman"/>
        </w:rPr>
        <w:t>45</w:t>
      </w:r>
      <w:r>
        <w:t xml:space="preserve">°成立，试探究：对于 </w:t>
      </w:r>
      <w:r>
        <w:rPr>
          <w:rFonts w:ascii="Times New Roman" w:eastAsia="Times New Roman" w:hAnsi="Times New Roman"/>
          <w:i/>
        </w:rPr>
        <w:t>t</w:t>
      </w:r>
      <w:r>
        <w:t>＞</w:t>
      </w:r>
      <w:r>
        <w:rPr>
          <w:rFonts w:ascii="Times New Roman" w:eastAsia="Times New Roman" w:hAnsi="Times New Roman"/>
        </w:rPr>
        <w:t xml:space="preserve">3 </w:t>
      </w:r>
      <w:r>
        <w:t>的任意时刻，结论∠</w:t>
      </w:r>
      <w:r>
        <w:rPr>
          <w:rFonts w:ascii="Times New Roman" w:eastAsia="Times New Roman" w:hAnsi="Times New Roman"/>
          <w:i/>
        </w:rPr>
        <w:t>PAM</w:t>
      </w:r>
      <w:r>
        <w:t>＝</w:t>
      </w:r>
      <w:r>
        <w:rPr>
          <w:rFonts w:ascii="Times New Roman" w:eastAsia="Times New Roman" w:hAnsi="Times New Roman"/>
        </w:rPr>
        <w:t>45</w:t>
      </w:r>
      <w:r>
        <w:t>°是否总是成立？请说明理由．</w:t>
      </w:r>
    </w:p>
    <w:p>
      <w:pPr>
        <w:pStyle w:val="BodyText"/>
        <w:tabs>
          <w:tab w:val="left" w:pos="4939"/>
          <w:tab w:val="left" w:pos="7932"/>
        </w:tabs>
        <w:spacing w:before="95"/>
        <w:ind w:left="792"/>
      </w:pPr>
      <w:r>
        <w:t>图</w:t>
      </w:r>
      <w:r>
        <w:rPr>
          <w:spacing w:val="-54"/>
        </w:rPr>
        <w:t xml:space="preserve"> 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</w:rPr>
        <w:tab/>
      </w:r>
      <w:r>
        <w:t>图</w:t>
      </w:r>
      <w:r>
        <w:rPr>
          <w:spacing w:val="-50"/>
        </w:rPr>
        <w:t xml:space="preserve"> 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</w:rPr>
        <w:tab/>
      </w:r>
      <w:r>
        <w:t>备用</w:t>
      </w: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15"/>
        </w:rPr>
      </w:pPr>
    </w:p>
    <w:p>
      <w:pPr>
        <w:pStyle w:val="ListParagraph"/>
        <w:numPr>
          <w:ilvl w:val="0"/>
          <w:numId w:val="3"/>
        </w:numPr>
        <w:tabs>
          <w:tab w:val="left" w:pos="383"/>
          <w:tab w:val="left" w:pos="4515"/>
          <w:tab w:val="left" w:pos="5407"/>
        </w:tabs>
        <w:spacing w:before="88" w:after="0" w:line="323" w:lineRule="exact"/>
        <w:ind w:left="382" w:right="0" w:hanging="265"/>
        <w:jc w:val="left"/>
        <w:rPr>
          <w:sz w:val="21"/>
        </w:rPr>
      </w:pPr>
      <w:r>
        <mc:AlternateContent>
          <mc:Choice Requires="wpg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page">
                  <wp:posOffset>3129280</wp:posOffset>
                </wp:positionH>
                <wp:positionV relativeFrom="paragraph">
                  <wp:posOffset>49530</wp:posOffset>
                </wp:positionV>
                <wp:extent cx="180975" cy="193675"/>
                <wp:effectExtent l="0" t="0" r="9525" b="15875"/>
                <wp:wrapNone/>
                <wp:docPr id="2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80975" cy="193675"/>
                          <a:chOff x="4929" y="78"/>
                          <a:chExt cx="285" cy="305"/>
                        </a:xfrm>
                      </wpg:grpSpPr>
                      <pic:pic xmlns:pic="http://schemas.openxmlformats.org/drawingml/2006/picture">
                        <pic:nvPicPr>
                          <pic:cNvPr id="24" name="图片 19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4946" y="78"/>
                            <a:ext cx="250" cy="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26" name="直线 20"/>
                        <wps:cNvSpPr/>
                        <wps:spPr>
                          <a:xfrm>
                            <a:off x="4929" y="378"/>
                            <a:ext cx="284" cy="0"/>
                          </a:xfrm>
                          <a:prstGeom prst="line">
                            <a:avLst/>
                          </a:prstGeom>
                          <a:ln w="6744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8" o:spid="_x0000_s1041" style="width:14.25pt;height:15.25pt;margin-top:3.9pt;margin-left:246.4pt;mso-height-relative:page;mso-position-horizontal-relative:page;mso-width-relative:page;position:absolute;z-index:-251634688" coordorigin="4929,78" coordsize="285,305">
                <o:lock v:ext="edit" aspectratio="f"/>
                <v:shape id="图片 19" o:spid="_x0000_s1042" type="#_x0000_t75" style="width:250;height:239;left:4946;position:absolute;top:78" coordsize="21600,21600" o:preferrelative="t" filled="f" stroked="f">
                  <v:imagedata r:id="rId25" o:title=""/>
                  <o:lock v:ext="edit" aspectratio="t"/>
                </v:shape>
                <v:line id="直线 20" o:spid="_x0000_s1043" style="position:absolute" from="98580,7560" to="104260,7560" coordsize="21600,21600" stroked="t" strokecolor="black">
                  <v:stroke joinstyle="round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page">
                  <wp:posOffset>3596640</wp:posOffset>
                </wp:positionH>
                <wp:positionV relativeFrom="paragraph">
                  <wp:posOffset>49530</wp:posOffset>
                </wp:positionV>
                <wp:extent cx="180975" cy="193675"/>
                <wp:effectExtent l="0" t="0" r="9525" b="15875"/>
                <wp:wrapNone/>
                <wp:docPr id="34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80975" cy="193675"/>
                          <a:chOff x="5664" y="78"/>
                          <a:chExt cx="285" cy="305"/>
                        </a:xfrm>
                      </wpg:grpSpPr>
                      <pic:pic xmlns:pic="http://schemas.openxmlformats.org/drawingml/2006/picture">
                        <pic:nvPicPr>
                          <pic:cNvPr id="30" name="图片 22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5681" y="78"/>
                            <a:ext cx="250" cy="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32" name="直线 23"/>
                        <wps:cNvSpPr/>
                        <wps:spPr>
                          <a:xfrm>
                            <a:off x="5664" y="378"/>
                            <a:ext cx="284" cy="0"/>
                          </a:xfrm>
                          <a:prstGeom prst="line">
                            <a:avLst/>
                          </a:prstGeom>
                          <a:ln w="6744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1" o:spid="_x0000_s1044" style="width:14.25pt;height:15.25pt;margin-top:3.9pt;margin-left:283.2pt;mso-height-relative:page;mso-position-horizontal-relative:page;mso-width-relative:page;position:absolute;z-index:-251632640" coordorigin="5664,78" coordsize="285,305">
                <o:lock v:ext="edit" aspectratio="f"/>
                <v:shape id="图片 22" o:spid="_x0000_s1045" type="#_x0000_t75" style="width:250;height:239;left:5681;position:absolute;top:78" coordsize="21600,21600" o:preferrelative="t" filled="f" stroked="f">
                  <v:imagedata r:id="rId25" o:title=""/>
                  <o:lock v:ext="edit" aspectratio="t"/>
                </v:shape>
                <v:line id="直线 23" o:spid="_x0000_s1046" style="position:absolute" from="113280,7560" to="118960,7560" coordsize="21600,21600" stroked="t" strokecolor="black">
                  <v:stroke joinstyle="round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page">
                  <wp:posOffset>4074795</wp:posOffset>
                </wp:positionH>
                <wp:positionV relativeFrom="paragraph">
                  <wp:posOffset>137795</wp:posOffset>
                </wp:positionV>
                <wp:extent cx="158750" cy="167640"/>
                <wp:effectExtent l="635" t="0" r="12065" b="3810"/>
                <wp:wrapNone/>
                <wp:docPr id="38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58750" cy="167640"/>
                          <a:chOff x="6418" y="217"/>
                          <a:chExt cx="250" cy="264"/>
                        </a:xfrm>
                      </wpg:grpSpPr>
                      <pic:pic xmlns:pic="http://schemas.openxmlformats.org/drawingml/2006/picture">
                        <pic:nvPicPr>
                          <pic:cNvPr id="36" name="图片 25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6417" y="217"/>
                            <a:ext cx="250" cy="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37" name="文本框 26"/>
                        <wps:cNvSpPr txBox="1"/>
                        <wps:spPr>
                          <a:xfrm>
                            <a:off x="6417" y="217"/>
                            <a:ext cx="250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0" w:line="253" w:lineRule="exact"/>
                                <w:ind w:left="137" w:right="0" w:firstLine="0"/>
                                <w:jc w:val="left"/>
                                <w:rPr>
                                  <w:rFonts w:ascii="Times New Roman"/>
                                  <w:sz w:val="22"/>
                                </w:rPr>
                              </w:pPr>
                              <w:r>
                                <w:rPr>
                                  <w:rFonts w:ascii="Times New Roman"/>
                                  <w:w w:val="99"/>
                                  <w:sz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4" o:spid="_x0000_s1047" style="width:12.5pt;height:13.2pt;margin-top:10.85pt;margin-left:320.85pt;mso-height-relative:page;mso-position-horizontal-relative:page;mso-width-relative:page;position:absolute;z-index:-251630592" coordorigin="6418,217" coordsize="250,264">
                <o:lock v:ext="edit" aspectratio="f"/>
                <v:shape id="图片 25" o:spid="_x0000_s1048" type="#_x0000_t75" style="width:250;height:239;left:6417;position:absolute;top:217" coordsize="21600,21600" o:preferrelative="t" filled="f" stroked="f">
                  <v:imagedata r:id="rId26" o:title=""/>
                  <o:lock v:ext="edit" aspectratio="t"/>
                </v:shape>
                <v:shape id="文本框 26" o:spid="_x0000_s1049" type="#_x0000_t202" style="width:250;height:264;left:6417;position:absolute;top:217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10" w:line="253" w:lineRule="exact"/>
                          <w:ind w:left="137" w:right="0" w:firstLine="0"/>
                          <w:jc w:val="left"/>
                          <w:rPr>
                            <w:rFonts w:ascii="Times New Roman"/>
                            <w:sz w:val="22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22"/>
                          </w:rPr>
                          <w:t>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pacing w:val="2"/>
          <w:w w:val="99"/>
          <w:sz w:val="21"/>
        </w:rPr>
        <w:t>在</w:t>
      </w:r>
      <w:r>
        <w:rPr>
          <w:spacing w:val="-1"/>
          <w:w w:val="99"/>
          <w:sz w:val="21"/>
        </w:rPr>
        <w:t>平</w:t>
      </w:r>
      <w:r>
        <w:rPr>
          <w:spacing w:val="2"/>
          <w:w w:val="99"/>
          <w:sz w:val="21"/>
        </w:rPr>
        <w:t>面</w:t>
      </w:r>
      <w:r>
        <w:rPr>
          <w:spacing w:val="-1"/>
          <w:w w:val="99"/>
          <w:sz w:val="21"/>
        </w:rPr>
        <w:t>直</w:t>
      </w:r>
      <w:r>
        <w:rPr>
          <w:spacing w:val="2"/>
          <w:w w:val="99"/>
          <w:sz w:val="21"/>
        </w:rPr>
        <w:t>角坐</w:t>
      </w:r>
      <w:r>
        <w:rPr>
          <w:spacing w:val="-1"/>
          <w:w w:val="99"/>
          <w:sz w:val="21"/>
        </w:rPr>
        <w:t>标</w:t>
      </w:r>
      <w:r>
        <w:rPr>
          <w:spacing w:val="2"/>
          <w:w w:val="99"/>
          <w:sz w:val="21"/>
        </w:rPr>
        <w:t>系</w:t>
      </w:r>
      <w:r>
        <w:rPr>
          <w:spacing w:val="-1"/>
          <w:w w:val="99"/>
          <w:sz w:val="21"/>
        </w:rPr>
        <w:t>中</w:t>
      </w:r>
      <w:r>
        <w:rPr>
          <w:spacing w:val="-89"/>
          <w:w w:val="99"/>
          <w:sz w:val="21"/>
        </w:rPr>
        <w:t>，</w:t>
      </w:r>
      <w:r>
        <w:rPr>
          <w:spacing w:val="2"/>
          <w:w w:val="99"/>
          <w:sz w:val="21"/>
        </w:rPr>
        <w:t>抛</w:t>
      </w:r>
      <w:r>
        <w:rPr>
          <w:spacing w:val="-1"/>
          <w:w w:val="99"/>
          <w:sz w:val="21"/>
        </w:rPr>
        <w:t>物</w:t>
      </w:r>
      <w:r>
        <w:rPr>
          <w:w w:val="99"/>
          <w:sz w:val="21"/>
        </w:rPr>
        <w:t>线</w:t>
      </w:r>
      <w:r>
        <w:rPr>
          <w:spacing w:val="-50"/>
          <w:sz w:val="21"/>
        </w:rPr>
        <w:t xml:space="preserve"> </w:t>
      </w:r>
      <w:r>
        <w:rPr>
          <w:rFonts w:ascii="Times New Roman" w:eastAsia="Times New Roman" w:hAnsi="Times New Roman"/>
          <w:i/>
          <w:w w:val="99"/>
          <w:sz w:val="21"/>
        </w:rPr>
        <w:t>y</w:t>
      </w:r>
      <w:r>
        <w:rPr>
          <w:spacing w:val="2"/>
          <w:w w:val="99"/>
          <w:sz w:val="21"/>
        </w:rPr>
        <w:t>＝</w:t>
      </w:r>
      <w:r>
        <w:rPr>
          <w:w w:val="99"/>
          <w:sz w:val="21"/>
        </w:rPr>
        <w:t>－</w:t>
      </w:r>
      <w:r>
        <w:rPr>
          <w:sz w:val="21"/>
        </w:rPr>
        <w:t xml:space="preserve"> </w:t>
      </w:r>
      <w:r>
        <w:rPr>
          <w:spacing w:val="-14"/>
          <w:sz w:val="21"/>
        </w:rPr>
        <w:t xml:space="preserve"> </w:t>
      </w:r>
      <w:r>
        <w:rPr>
          <w:rFonts w:ascii="Times New Roman" w:eastAsia="Times New Roman" w:hAnsi="Times New Roman"/>
          <w:w w:val="99"/>
          <w:position w:val="14"/>
          <w:sz w:val="22"/>
        </w:rPr>
        <w:t>3</w:t>
      </w:r>
      <w:r>
        <w:rPr>
          <w:rFonts w:ascii="Times New Roman" w:eastAsia="Times New Roman" w:hAnsi="Times New Roman"/>
          <w:spacing w:val="7"/>
          <w:position w:val="14"/>
          <w:sz w:val="22"/>
        </w:rPr>
        <w:t xml:space="preserve"> </w:t>
      </w:r>
      <w:r>
        <w:rPr>
          <w:rFonts w:ascii="Times New Roman" w:eastAsia="Times New Roman" w:hAnsi="Times New Roman"/>
          <w:i/>
          <w:spacing w:val="11"/>
          <w:w w:val="99"/>
          <w:sz w:val="22"/>
        </w:rPr>
        <w:t>x</w:t>
      </w:r>
      <w:r>
        <w:rPr>
          <w:rFonts w:ascii="Times New Roman" w:eastAsia="Times New Roman" w:hAnsi="Times New Roman"/>
          <w:w w:val="105"/>
          <w:position w:val="10"/>
          <w:sz w:val="12"/>
        </w:rPr>
        <w:t>2</w:t>
      </w:r>
      <w:r>
        <w:rPr>
          <w:rFonts w:ascii="Times New Roman" w:eastAsia="Times New Roman" w:hAnsi="Times New Roman"/>
          <w:position w:val="10"/>
          <w:sz w:val="12"/>
        </w:rPr>
        <w:t xml:space="preserve"> </w:t>
      </w:r>
      <w:r>
        <w:rPr>
          <w:rFonts w:ascii="Times New Roman" w:eastAsia="Times New Roman" w:hAnsi="Times New Roman"/>
          <w:spacing w:val="6"/>
          <w:position w:val="10"/>
          <w:sz w:val="12"/>
        </w:rPr>
        <w:t xml:space="preserve"> </w:t>
      </w:r>
      <w:r>
        <w:rPr>
          <w:rFonts w:ascii="Symbol" w:eastAsia="Symbol" w:hAnsi="Symbol"/>
          <w:w w:val="99"/>
          <w:sz w:val="22"/>
        </w:rPr>
        <w:sym w:font="Symbol" w:char="F02B"/>
      </w:r>
      <w:r>
        <w:rPr>
          <w:rFonts w:ascii="Times New Roman" w:eastAsia="Times New Roman" w:hAnsi="Times New Roman"/>
          <w:sz w:val="22"/>
        </w:rPr>
        <w:tab/>
      </w:r>
      <w:r>
        <w:rPr>
          <w:rFonts w:ascii="Times New Roman" w:eastAsia="Times New Roman" w:hAnsi="Times New Roman"/>
          <w:w w:val="99"/>
          <w:position w:val="14"/>
          <w:sz w:val="22"/>
        </w:rPr>
        <w:t>3</w:t>
      </w:r>
      <w:r>
        <w:rPr>
          <w:rFonts w:ascii="Times New Roman" w:eastAsia="Times New Roman" w:hAnsi="Times New Roman"/>
          <w:spacing w:val="7"/>
          <w:position w:val="14"/>
          <w:sz w:val="22"/>
        </w:rPr>
        <w:t xml:space="preserve"> </w:t>
      </w:r>
      <w:r>
        <w:rPr>
          <w:rFonts w:ascii="Times New Roman" w:eastAsia="Times New Roman" w:hAnsi="Times New Roman"/>
          <w:i/>
          <w:w w:val="99"/>
          <w:sz w:val="22"/>
        </w:rPr>
        <w:t>x</w:t>
      </w:r>
      <w:r>
        <w:rPr>
          <w:rFonts w:ascii="Times New Roman" w:eastAsia="Times New Roman" w:hAnsi="Times New Roman"/>
          <w:i/>
          <w:spacing w:val="-10"/>
          <w:sz w:val="22"/>
        </w:rPr>
        <w:t xml:space="preserve"> </w:t>
      </w:r>
      <w:r>
        <w:rPr>
          <w:rFonts w:ascii="Symbol" w:eastAsia="Symbol" w:hAnsi="Symbol"/>
          <w:w w:val="99"/>
          <w:sz w:val="22"/>
        </w:rPr>
        <w:sym w:font="Symbol" w:char="F02B"/>
      </w:r>
      <w:r>
        <w:rPr>
          <w:rFonts w:ascii="Times New Roman" w:eastAsia="Times New Roman" w:hAnsi="Times New Roman"/>
          <w:spacing w:val="-4"/>
          <w:sz w:val="22"/>
        </w:rPr>
        <w:t xml:space="preserve"> </w:t>
      </w:r>
      <w:r>
        <w:rPr>
          <w:rFonts w:ascii="Times New Roman" w:eastAsia="Times New Roman" w:hAnsi="Times New Roman"/>
          <w:w w:val="99"/>
          <w:sz w:val="22"/>
        </w:rPr>
        <w:t>2</w:t>
      </w:r>
      <w:r>
        <w:rPr>
          <w:rFonts w:ascii="Times New Roman" w:eastAsia="Times New Roman" w:hAnsi="Times New Roman"/>
          <w:sz w:val="22"/>
        </w:rPr>
        <w:tab/>
      </w:r>
      <w:r>
        <w:rPr>
          <w:w w:val="99"/>
          <w:sz w:val="21"/>
        </w:rPr>
        <w:t>与</w:t>
      </w:r>
      <w:r>
        <w:rPr>
          <w:spacing w:val="-50"/>
          <w:sz w:val="21"/>
        </w:rPr>
        <w:t xml:space="preserve"> </w:t>
      </w:r>
      <w:r>
        <w:rPr>
          <w:rFonts w:ascii="Times New Roman" w:eastAsia="Times New Roman" w:hAnsi="Times New Roman"/>
          <w:i/>
          <w:w w:val="99"/>
          <w:sz w:val="21"/>
        </w:rPr>
        <w:t>x</w:t>
      </w:r>
      <w:r>
        <w:rPr>
          <w:rFonts w:ascii="Times New Roman" w:eastAsia="Times New Roman" w:hAnsi="Times New Roman"/>
          <w:i/>
          <w:spacing w:val="1"/>
          <w:sz w:val="21"/>
        </w:rPr>
        <w:t xml:space="preserve"> </w:t>
      </w:r>
      <w:r>
        <w:rPr>
          <w:spacing w:val="2"/>
          <w:w w:val="99"/>
          <w:sz w:val="21"/>
        </w:rPr>
        <w:t>轴</w:t>
      </w:r>
      <w:r>
        <w:rPr>
          <w:spacing w:val="-1"/>
          <w:w w:val="99"/>
          <w:sz w:val="21"/>
        </w:rPr>
        <w:t>交</w:t>
      </w:r>
      <w:r>
        <w:rPr>
          <w:w w:val="99"/>
          <w:sz w:val="21"/>
        </w:rPr>
        <w:t>于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1"/>
          <w:w w:val="99"/>
          <w:sz w:val="21"/>
        </w:rPr>
        <w:t>A</w:t>
      </w:r>
      <w:r>
        <w:rPr>
          <w:spacing w:val="-92"/>
          <w:w w:val="99"/>
          <w:sz w:val="21"/>
        </w:rPr>
        <w:t>，</w:t>
      </w:r>
      <w:r>
        <w:rPr>
          <w:rFonts w:ascii="Times New Roman" w:eastAsia="Times New Roman" w:hAnsi="Times New Roman"/>
          <w:i/>
          <w:w w:val="99"/>
          <w:sz w:val="21"/>
        </w:rPr>
        <w:t>B</w:t>
      </w:r>
      <w:r>
        <w:rPr>
          <w:rFonts w:ascii="Times New Roman" w:eastAsia="Times New Roman" w:hAnsi="Times New Roman"/>
          <w:i/>
          <w:spacing w:val="2"/>
          <w:sz w:val="21"/>
        </w:rPr>
        <w:t xml:space="preserve"> </w:t>
      </w:r>
      <w:r>
        <w:rPr>
          <w:spacing w:val="2"/>
          <w:w w:val="99"/>
          <w:sz w:val="21"/>
        </w:rPr>
        <w:t>两</w:t>
      </w:r>
      <w:r>
        <w:rPr>
          <w:spacing w:val="-92"/>
          <w:w w:val="99"/>
          <w:sz w:val="21"/>
        </w:rPr>
        <w:t>点</w:t>
      </w:r>
      <w:r>
        <w:rPr>
          <w:spacing w:val="2"/>
          <w:w w:val="99"/>
          <w:sz w:val="21"/>
        </w:rPr>
        <w:t>（</w:t>
      </w:r>
      <w:r>
        <w:rPr>
          <w:w w:val="99"/>
          <w:sz w:val="21"/>
        </w:rPr>
        <w:t>点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 w:hAnsi="Times New Roman"/>
          <w:i/>
          <w:w w:val="99"/>
          <w:sz w:val="21"/>
        </w:rPr>
        <w:t>A</w:t>
      </w:r>
      <w:r>
        <w:rPr>
          <w:rFonts w:ascii="Times New Roman" w:eastAsia="Times New Roman" w:hAnsi="Times New Roman"/>
          <w:i/>
          <w:spacing w:val="2"/>
          <w:sz w:val="21"/>
        </w:rPr>
        <w:t xml:space="preserve"> </w:t>
      </w:r>
      <w:r>
        <w:rPr>
          <w:spacing w:val="2"/>
          <w:w w:val="99"/>
          <w:sz w:val="21"/>
        </w:rPr>
        <w:t>在</w:t>
      </w:r>
      <w:r>
        <w:rPr>
          <w:w w:val="99"/>
          <w:sz w:val="21"/>
        </w:rPr>
        <w:t>点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 w:hAnsi="Times New Roman"/>
          <w:i/>
          <w:w w:val="99"/>
          <w:sz w:val="21"/>
        </w:rPr>
        <w:t>B</w:t>
      </w:r>
      <w:r>
        <w:rPr>
          <w:rFonts w:ascii="Times New Roman" w:eastAsia="Times New Roman" w:hAnsi="Times New Roman"/>
          <w:i/>
          <w:spacing w:val="-1"/>
          <w:sz w:val="21"/>
        </w:rPr>
        <w:t xml:space="preserve"> </w:t>
      </w:r>
      <w:r>
        <w:rPr>
          <w:spacing w:val="2"/>
          <w:w w:val="99"/>
          <w:sz w:val="21"/>
        </w:rPr>
        <w:t>左</w:t>
      </w:r>
      <w:r>
        <w:rPr>
          <w:spacing w:val="-1"/>
          <w:w w:val="99"/>
          <w:sz w:val="21"/>
        </w:rPr>
        <w:t>侧</w:t>
      </w:r>
      <w:r>
        <w:rPr>
          <w:spacing w:val="-104"/>
          <w:w w:val="99"/>
          <w:sz w:val="21"/>
        </w:rPr>
        <w:t>）</w:t>
      </w:r>
      <w:r>
        <w:rPr>
          <w:w w:val="99"/>
          <w:sz w:val="21"/>
        </w:rPr>
        <w:t>，</w:t>
      </w:r>
    </w:p>
    <w:p>
      <w:pPr>
        <w:pStyle w:val="Heading2"/>
        <w:tabs>
          <w:tab w:val="left" w:pos="729"/>
        </w:tabs>
        <w:spacing w:line="243" w:lineRule="exact"/>
        <w:ind w:right="2147"/>
      </w:pPr>
      <w:r>
        <w:t>4</w:t>
      </w:r>
      <w:r>
        <w:tab/>
      </w:r>
      <w:r>
        <w:t>2</w:t>
      </w:r>
    </w:p>
    <w:p>
      <w:pPr>
        <w:spacing w:before="0" w:line="269" w:lineRule="exact"/>
        <w:ind w:left="118" w:right="0" w:firstLine="0"/>
        <w:jc w:val="both"/>
        <w:rPr>
          <w:sz w:val="21"/>
        </w:rPr>
      </w:pPr>
      <w:r>
        <w:rPr>
          <w:sz w:val="21"/>
        </w:rPr>
        <w:t xml:space="preserve">与 </w:t>
      </w:r>
      <w:r>
        <w:rPr>
          <w:rFonts w:ascii="Times New Roman" w:eastAsia="Times New Roman"/>
          <w:i/>
          <w:sz w:val="21"/>
        </w:rPr>
        <w:t xml:space="preserve">y </w:t>
      </w:r>
      <w:r>
        <w:rPr>
          <w:sz w:val="21"/>
        </w:rPr>
        <w:t xml:space="preserve">轴交于点 </w:t>
      </w:r>
      <w:r>
        <w:rPr>
          <w:rFonts w:ascii="Times New Roman" w:eastAsia="Times New Roman"/>
          <w:i/>
          <w:sz w:val="21"/>
        </w:rPr>
        <w:t>C</w:t>
      </w:r>
      <w:r>
        <w:rPr>
          <w:sz w:val="21"/>
        </w:rPr>
        <w:t xml:space="preserve">，顶点为 </w:t>
      </w:r>
      <w:r>
        <w:rPr>
          <w:rFonts w:ascii="Times New Roman" w:eastAsia="Times New Roman"/>
          <w:i/>
          <w:sz w:val="21"/>
        </w:rPr>
        <w:t>D</w:t>
      </w:r>
      <w:r>
        <w:rPr>
          <w:sz w:val="21"/>
        </w:rPr>
        <w:t xml:space="preserve">，对称轴与 </w:t>
      </w:r>
      <w:r>
        <w:rPr>
          <w:rFonts w:ascii="Times New Roman" w:eastAsia="Times New Roman"/>
          <w:i/>
          <w:sz w:val="21"/>
        </w:rPr>
        <w:t xml:space="preserve">x </w:t>
      </w:r>
      <w:r>
        <w:rPr>
          <w:sz w:val="21"/>
        </w:rPr>
        <w:t xml:space="preserve">轴交于点 </w:t>
      </w:r>
      <w:r>
        <w:rPr>
          <w:rFonts w:ascii="Times New Roman" w:eastAsia="Times New Roman"/>
          <w:i/>
          <w:sz w:val="21"/>
        </w:rPr>
        <w:t>Q</w:t>
      </w:r>
      <w:r>
        <w:rPr>
          <w:sz w:val="21"/>
        </w:rPr>
        <w:t>．</w:t>
      </w:r>
    </w:p>
    <w:p>
      <w:pPr>
        <w:pStyle w:val="ListParagraph"/>
        <w:numPr>
          <w:ilvl w:val="0"/>
          <w:numId w:val="9"/>
        </w:numPr>
        <w:tabs>
          <w:tab w:val="left" w:pos="643"/>
        </w:tabs>
        <w:spacing w:before="4" w:after="0" w:line="240" w:lineRule="auto"/>
        <w:ind w:left="642" w:right="0" w:hanging="525"/>
        <w:jc w:val="both"/>
        <w:rPr>
          <w:sz w:val="21"/>
        </w:rPr>
      </w:pPr>
      <w:r>
        <w:rPr>
          <w:spacing w:val="-26"/>
          <w:sz w:val="21"/>
        </w:rPr>
        <w:t xml:space="preserve">求 </w:t>
      </w:r>
      <w:r>
        <w:rPr>
          <w:rFonts w:ascii="Times New Roman" w:eastAsia="Times New Roman"/>
          <w:i/>
          <w:sz w:val="21"/>
        </w:rPr>
        <w:t>CO</w:t>
      </w:r>
      <w:r>
        <w:rPr>
          <w:rFonts w:ascii="Times New Roman" w:eastAsia="Times New Roman"/>
          <w:sz w:val="21"/>
        </w:rPr>
        <w:t>,</w:t>
      </w:r>
      <w:r>
        <w:rPr>
          <w:rFonts w:ascii="Times New Roman" w:eastAsia="Times New Roman"/>
          <w:i/>
          <w:sz w:val="21"/>
        </w:rPr>
        <w:t>BO</w:t>
      </w:r>
      <w:r>
        <w:rPr>
          <w:rFonts w:ascii="Times New Roman" w:eastAsia="Times New Roman"/>
          <w:i/>
          <w:spacing w:val="2"/>
          <w:sz w:val="21"/>
        </w:rPr>
        <w:t xml:space="preserve"> </w:t>
      </w:r>
      <w:r>
        <w:rPr>
          <w:sz w:val="21"/>
        </w:rPr>
        <w:t>的关系</w:t>
      </w:r>
    </w:p>
    <w:p>
      <w:pPr>
        <w:pStyle w:val="ListParagraph"/>
        <w:numPr>
          <w:ilvl w:val="0"/>
          <w:numId w:val="9"/>
        </w:numPr>
        <w:tabs>
          <w:tab w:val="left" w:pos="647"/>
        </w:tabs>
        <w:spacing w:before="2" w:after="0" w:line="244" w:lineRule="auto"/>
        <w:ind w:left="118" w:right="1119" w:firstLine="0"/>
        <w:jc w:val="both"/>
        <w:rPr>
          <w:sz w:val="21"/>
        </w:rPr>
      </w:pPr>
      <w:r>
        <w:rPr>
          <w:spacing w:val="-17"/>
          <w:sz w:val="21"/>
        </w:rPr>
        <w:t xml:space="preserve">如图 </w:t>
      </w:r>
      <w:r>
        <w:rPr>
          <w:rFonts w:ascii="Times New Roman" w:eastAsia="Times New Roman" w:hAnsi="Times New Roman"/>
          <w:sz w:val="21"/>
        </w:rPr>
        <w:t>1</w:t>
      </w:r>
      <w:r>
        <w:rPr>
          <w:spacing w:val="-13"/>
          <w:sz w:val="21"/>
        </w:rPr>
        <w:t xml:space="preserve">，连接 </w:t>
      </w:r>
      <w:r>
        <w:rPr>
          <w:rFonts w:ascii="Times New Roman" w:eastAsia="Times New Roman" w:hAnsi="Times New Roman"/>
          <w:i/>
          <w:sz w:val="21"/>
        </w:rPr>
        <w:t>AC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sz w:val="21"/>
        </w:rPr>
        <w:t>B</w:t>
      </w:r>
      <w:r>
        <w:rPr>
          <w:rFonts w:ascii="Times New Roman" w:eastAsia="Times New Roman" w:hAnsi="Times New Roman"/>
          <w:sz w:val="21"/>
        </w:rPr>
        <w:t>C</w:t>
      </w:r>
      <w:r>
        <w:rPr>
          <w:spacing w:val="-13"/>
          <w:sz w:val="21"/>
        </w:rPr>
        <w:t xml:space="preserve">．若点 </w:t>
      </w:r>
      <w:r>
        <w:rPr>
          <w:rFonts w:ascii="Times New Roman" w:eastAsia="Times New Roman" w:hAnsi="Times New Roman"/>
          <w:i/>
          <w:sz w:val="21"/>
        </w:rPr>
        <w:t>P</w:t>
      </w:r>
      <w:r>
        <w:rPr>
          <w:rFonts w:ascii="Times New Roman" w:eastAsia="Times New Roman" w:hAnsi="Times New Roman"/>
          <w:i/>
          <w:spacing w:val="2"/>
          <w:sz w:val="21"/>
        </w:rPr>
        <w:t xml:space="preserve"> </w:t>
      </w:r>
      <w:r>
        <w:rPr>
          <w:spacing w:val="-13"/>
          <w:sz w:val="21"/>
        </w:rPr>
        <w:t xml:space="preserve">为直线 </w:t>
      </w:r>
      <w:r>
        <w:rPr>
          <w:rFonts w:ascii="Times New Roman" w:eastAsia="Times New Roman" w:hAnsi="Times New Roman"/>
          <w:i/>
          <w:sz w:val="21"/>
        </w:rPr>
        <w:t>BC</w:t>
      </w:r>
      <w:r>
        <w:rPr>
          <w:rFonts w:ascii="Times New Roman" w:eastAsia="Times New Roman" w:hAnsi="Times New Roman"/>
          <w:i/>
          <w:spacing w:val="3"/>
          <w:sz w:val="21"/>
        </w:rPr>
        <w:t xml:space="preserve"> </w:t>
      </w:r>
      <w:r>
        <w:rPr>
          <w:spacing w:val="-5"/>
          <w:sz w:val="21"/>
        </w:rPr>
        <w:t xml:space="preserve">上方抛物线上一动点，过点 </w:t>
      </w:r>
      <w:r>
        <w:rPr>
          <w:rFonts w:ascii="Times New Roman" w:eastAsia="Times New Roman" w:hAnsi="Times New Roman"/>
          <w:i/>
          <w:sz w:val="21"/>
        </w:rPr>
        <w:t>P</w:t>
      </w:r>
      <w:r>
        <w:rPr>
          <w:rFonts w:ascii="Times New Roman" w:eastAsia="Times New Roman" w:hAnsi="Times New Roman"/>
          <w:i/>
          <w:spacing w:val="5"/>
          <w:sz w:val="21"/>
        </w:rPr>
        <w:t xml:space="preserve"> </w:t>
      </w:r>
      <w:r>
        <w:rPr>
          <w:spacing w:val="-27"/>
          <w:sz w:val="21"/>
        </w:rPr>
        <w:t xml:space="preserve">作 </w:t>
      </w:r>
      <w:r>
        <w:rPr>
          <w:rFonts w:ascii="Times New Roman" w:eastAsia="Times New Roman" w:hAnsi="Times New Roman"/>
          <w:i/>
          <w:sz w:val="21"/>
        </w:rPr>
        <w:t>PE</w:t>
      </w:r>
      <w:r>
        <w:rPr>
          <w:sz w:val="21"/>
        </w:rPr>
        <w:t>∥</w:t>
      </w:r>
      <w:r>
        <w:rPr>
          <w:rFonts w:ascii="Times New Roman" w:eastAsia="Times New Roman" w:hAnsi="Times New Roman"/>
          <w:i/>
          <w:sz w:val="21"/>
        </w:rPr>
        <w:t>y</w:t>
      </w:r>
      <w:r>
        <w:rPr>
          <w:rFonts w:ascii="Times New Roman" w:eastAsia="Times New Roman" w:hAnsi="Times New Roman"/>
          <w:i/>
          <w:spacing w:val="1"/>
          <w:sz w:val="21"/>
        </w:rPr>
        <w:t xml:space="preserve"> </w:t>
      </w:r>
      <w:r>
        <w:rPr>
          <w:spacing w:val="-17"/>
          <w:sz w:val="21"/>
        </w:rPr>
        <w:t xml:space="preserve">轴交 </w:t>
      </w:r>
      <w:r>
        <w:rPr>
          <w:rFonts w:ascii="Times New Roman" w:eastAsia="Times New Roman" w:hAnsi="Times New Roman"/>
          <w:i/>
          <w:sz w:val="21"/>
        </w:rPr>
        <w:t>BC</w:t>
      </w:r>
      <w:r>
        <w:rPr>
          <w:rFonts w:ascii="Times New Roman" w:eastAsia="Times New Roman" w:hAnsi="Times New Roman"/>
          <w:i/>
          <w:spacing w:val="2"/>
          <w:sz w:val="21"/>
        </w:rPr>
        <w:t xml:space="preserve"> </w:t>
      </w:r>
      <w:r>
        <w:rPr>
          <w:sz w:val="21"/>
        </w:rPr>
        <w:t>于</w:t>
      </w:r>
      <w:r>
        <w:rPr>
          <w:spacing w:val="-28"/>
          <w:sz w:val="21"/>
        </w:rPr>
        <w:t xml:space="preserve">点 </w:t>
      </w:r>
      <w:r>
        <w:rPr>
          <w:rFonts w:ascii="Times New Roman" w:eastAsia="Times New Roman" w:hAnsi="Times New Roman"/>
          <w:i/>
          <w:sz w:val="21"/>
        </w:rPr>
        <w:t>E</w:t>
      </w:r>
      <w:r>
        <w:rPr>
          <w:spacing w:val="-18"/>
          <w:sz w:val="21"/>
        </w:rPr>
        <w:t xml:space="preserve">，作 </w:t>
      </w:r>
      <w:r>
        <w:rPr>
          <w:rFonts w:ascii="Times New Roman" w:eastAsia="Times New Roman" w:hAnsi="Times New Roman"/>
          <w:i/>
          <w:sz w:val="21"/>
        </w:rPr>
        <w:t>PF</w:t>
      </w:r>
      <w:r>
        <w:rPr>
          <w:sz w:val="21"/>
        </w:rPr>
        <w:t>⊥</w:t>
      </w:r>
      <w:r>
        <w:rPr>
          <w:rFonts w:ascii="Times New Roman" w:eastAsia="Times New Roman" w:hAnsi="Times New Roman"/>
          <w:i/>
          <w:sz w:val="21"/>
        </w:rPr>
        <w:t>BC</w:t>
      </w:r>
      <w:r>
        <w:rPr>
          <w:rFonts w:ascii="Times New Roman" w:eastAsia="Times New Roman" w:hAnsi="Times New Roman"/>
          <w:i/>
          <w:spacing w:val="1"/>
          <w:sz w:val="21"/>
        </w:rPr>
        <w:t xml:space="preserve"> </w:t>
      </w:r>
      <w:r>
        <w:rPr>
          <w:spacing w:val="-19"/>
          <w:sz w:val="21"/>
        </w:rPr>
        <w:t xml:space="preserve">于点 </w:t>
      </w:r>
      <w:r>
        <w:rPr>
          <w:rFonts w:ascii="Times New Roman" w:eastAsia="Times New Roman" w:hAnsi="Times New Roman"/>
          <w:i/>
          <w:sz w:val="21"/>
        </w:rPr>
        <w:t>F</w:t>
      </w:r>
      <w:r>
        <w:rPr>
          <w:spacing w:val="-13"/>
          <w:sz w:val="21"/>
        </w:rPr>
        <w:t xml:space="preserve">，过点 </w:t>
      </w:r>
      <w:r>
        <w:rPr>
          <w:rFonts w:ascii="Times New Roman" w:eastAsia="Times New Roman" w:hAnsi="Times New Roman"/>
          <w:i/>
          <w:sz w:val="21"/>
        </w:rPr>
        <w:t>B</w:t>
      </w:r>
      <w:r>
        <w:rPr>
          <w:rFonts w:ascii="Times New Roman" w:eastAsia="Times New Roman" w:hAnsi="Times New Roman"/>
          <w:i/>
          <w:spacing w:val="-2"/>
          <w:sz w:val="21"/>
        </w:rPr>
        <w:t xml:space="preserve"> </w:t>
      </w:r>
      <w:r>
        <w:rPr>
          <w:spacing w:val="-26"/>
          <w:sz w:val="21"/>
        </w:rPr>
        <w:t xml:space="preserve">作 </w:t>
      </w:r>
      <w:r>
        <w:rPr>
          <w:rFonts w:ascii="Times New Roman" w:eastAsia="Times New Roman" w:hAnsi="Times New Roman"/>
          <w:i/>
          <w:sz w:val="21"/>
        </w:rPr>
        <w:t>BG</w:t>
      </w:r>
      <w:r>
        <w:rPr>
          <w:sz w:val="21"/>
        </w:rPr>
        <w:t>∥</w:t>
      </w:r>
      <w:r>
        <w:rPr>
          <w:rFonts w:ascii="Times New Roman" w:eastAsia="Times New Roman" w:hAnsi="Times New Roman"/>
          <w:i/>
          <w:sz w:val="21"/>
        </w:rPr>
        <w:t>AC</w:t>
      </w:r>
      <w:r>
        <w:rPr>
          <w:rFonts w:ascii="Times New Roman" w:eastAsia="Times New Roman" w:hAnsi="Times New Roman"/>
          <w:i/>
          <w:spacing w:val="-2"/>
          <w:sz w:val="21"/>
        </w:rPr>
        <w:t xml:space="preserve"> </w:t>
      </w:r>
      <w:r>
        <w:rPr>
          <w:spacing w:val="-26"/>
          <w:sz w:val="21"/>
        </w:rPr>
        <w:t xml:space="preserve">交 </w:t>
      </w:r>
      <w:r>
        <w:rPr>
          <w:rFonts w:ascii="Times New Roman" w:eastAsia="Times New Roman" w:hAnsi="Times New Roman"/>
          <w:i/>
          <w:sz w:val="21"/>
        </w:rPr>
        <w:t xml:space="preserve">y </w:t>
      </w:r>
      <w:r>
        <w:rPr>
          <w:spacing w:val="-13"/>
          <w:sz w:val="21"/>
        </w:rPr>
        <w:t xml:space="preserve">轴于点 </w:t>
      </w:r>
      <w:r>
        <w:rPr>
          <w:rFonts w:ascii="Times New Roman" w:eastAsia="Times New Roman" w:hAnsi="Times New Roman"/>
          <w:i/>
          <w:sz w:val="21"/>
        </w:rPr>
        <w:t>G</w:t>
      </w:r>
      <w:r>
        <w:rPr>
          <w:spacing w:val="-18"/>
          <w:sz w:val="21"/>
        </w:rPr>
        <w:t xml:space="preserve">．点 </w:t>
      </w:r>
      <w:r>
        <w:rPr>
          <w:rFonts w:ascii="Times New Roman" w:eastAsia="Times New Roman" w:hAnsi="Times New Roman"/>
          <w:i/>
          <w:sz w:val="21"/>
        </w:rPr>
        <w:t>H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sz w:val="21"/>
        </w:rPr>
        <w:t>K</w:t>
      </w:r>
      <w:r>
        <w:rPr>
          <w:rFonts w:ascii="Times New Roman" w:eastAsia="Times New Roman" w:hAnsi="Times New Roman"/>
          <w:i/>
          <w:spacing w:val="1"/>
          <w:sz w:val="21"/>
        </w:rPr>
        <w:t xml:space="preserve"> </w:t>
      </w:r>
      <w:r>
        <w:rPr>
          <w:spacing w:val="-7"/>
          <w:sz w:val="21"/>
        </w:rPr>
        <w:t xml:space="preserve">分别在对称轴和 </w:t>
      </w:r>
      <w:r>
        <w:rPr>
          <w:rFonts w:ascii="Times New Roman" w:eastAsia="Times New Roman" w:hAnsi="Times New Roman"/>
          <w:i/>
          <w:sz w:val="21"/>
        </w:rPr>
        <w:t xml:space="preserve">y </w:t>
      </w:r>
      <w:r>
        <w:rPr>
          <w:sz w:val="21"/>
        </w:rPr>
        <w:t>轴上运动，</w:t>
      </w:r>
    </w:p>
    <w:p>
      <w:pPr>
        <w:spacing w:before="50" w:line="359" w:lineRule="exact"/>
        <w:ind w:left="118" w:right="0" w:firstLine="0"/>
        <w:jc w:val="both"/>
        <w:rPr>
          <w:sz w:val="21"/>
        </w:rPr>
      </w:pPr>
      <w:r>
        <mc:AlternateContent>
          <mc:Choice Requires="wpg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page">
                  <wp:posOffset>4128770</wp:posOffset>
                </wp:positionH>
                <wp:positionV relativeFrom="paragraph">
                  <wp:posOffset>25400</wp:posOffset>
                </wp:positionV>
                <wp:extent cx="180340" cy="193675"/>
                <wp:effectExtent l="0" t="635" r="10160" b="15240"/>
                <wp:wrapNone/>
                <wp:docPr id="41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80340" cy="193675"/>
                          <a:chOff x="6503" y="41"/>
                          <a:chExt cx="284" cy="305"/>
                        </a:xfrm>
                      </wpg:grpSpPr>
                      <pic:pic xmlns:pic="http://schemas.openxmlformats.org/drawingml/2006/picture">
                        <pic:nvPicPr>
                          <pic:cNvPr id="39" name="图片 28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6520" y="40"/>
                            <a:ext cx="249" cy="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40" name="直线 29"/>
                        <wps:cNvSpPr/>
                        <wps:spPr>
                          <a:xfrm>
                            <a:off x="6503" y="340"/>
                            <a:ext cx="284" cy="0"/>
                          </a:xfrm>
                          <a:prstGeom prst="line">
                            <a:avLst/>
                          </a:prstGeom>
                          <a:ln w="6731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7" o:spid="_x0000_s1050" style="width:14.2pt;height:15.25pt;margin-top:2pt;margin-left:325.1pt;mso-height-relative:page;mso-position-horizontal-relative:page;mso-width-relative:page;position:absolute;z-index:-251628544" coordorigin="6503,41" coordsize="284,305">
                <o:lock v:ext="edit" aspectratio="f"/>
                <v:shape id="图片 28" o:spid="_x0000_s1051" type="#_x0000_t75" style="width:249;height:239;left:6520;position:absolute;top:40" coordsize="21600,21600" o:preferrelative="t" filled="f" stroked="f">
                  <v:imagedata r:id="rId27" o:title=""/>
                  <o:lock v:ext="edit" aspectratio="t"/>
                </v:shape>
                <v:line id="直线 29" o:spid="_x0000_s1052" style="position:absolute" from="130060,6800" to="135740,6800" coordsize="21600,21600" stroked="t" strokecolor="black">
                  <v:stroke joinstyle="round"/>
                  <o:lock v:ext="edit" aspectratio="f"/>
                </v:line>
              </v:group>
            </w:pict>
          </mc:Fallback>
        </mc:AlternateContent>
      </w:r>
      <w:r>
        <w:rPr>
          <w:sz w:val="21"/>
        </w:rPr>
        <w:t xml:space="preserve">连接 </w:t>
      </w:r>
      <w:r>
        <w:rPr>
          <w:rFonts w:ascii="Times New Roman" w:eastAsia="Times New Roman" w:hAnsi="Times New Roman"/>
          <w:i/>
          <w:sz w:val="21"/>
        </w:rPr>
        <w:t>PH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sz w:val="21"/>
        </w:rPr>
        <w:t>HK</w:t>
      </w:r>
      <w:r>
        <w:rPr>
          <w:sz w:val="21"/>
        </w:rPr>
        <w:t>．当△</w:t>
      </w:r>
      <w:r>
        <w:rPr>
          <w:rFonts w:ascii="Times New Roman" w:eastAsia="Times New Roman" w:hAnsi="Times New Roman"/>
          <w:i/>
          <w:sz w:val="21"/>
        </w:rPr>
        <w:t xml:space="preserve">PEF </w:t>
      </w:r>
      <w:r>
        <w:rPr>
          <w:sz w:val="21"/>
        </w:rPr>
        <w:t xml:space="preserve">的周长最大时，求 </w:t>
      </w:r>
      <w:r>
        <w:rPr>
          <w:rFonts w:ascii="Times New Roman" w:eastAsia="Times New Roman" w:hAnsi="Times New Roman"/>
          <w:i/>
          <w:sz w:val="21"/>
        </w:rPr>
        <w:t>PH</w:t>
      </w:r>
      <w:r>
        <w:rPr>
          <w:sz w:val="21"/>
        </w:rPr>
        <w:t>＋</w:t>
      </w:r>
      <w:r>
        <w:rPr>
          <w:rFonts w:ascii="Times New Roman" w:eastAsia="Times New Roman" w:hAnsi="Times New Roman"/>
          <w:i/>
          <w:sz w:val="21"/>
        </w:rPr>
        <w:t>HK</w:t>
      </w:r>
      <w:r>
        <w:rPr>
          <w:sz w:val="21"/>
        </w:rPr>
        <w:t xml:space="preserve">＋ </w:t>
      </w:r>
      <w:r>
        <w:rPr>
          <w:rFonts w:ascii="Times New Roman" w:eastAsia="Times New Roman" w:hAnsi="Times New Roman"/>
          <w:position w:val="14"/>
          <w:sz w:val="22"/>
        </w:rPr>
        <w:t xml:space="preserve">3 </w:t>
      </w:r>
      <w:r>
        <w:rPr>
          <w:rFonts w:ascii="Times New Roman" w:eastAsia="Times New Roman" w:hAnsi="Times New Roman"/>
          <w:i/>
          <w:sz w:val="21"/>
        </w:rPr>
        <w:t xml:space="preserve">KG </w:t>
      </w:r>
      <w:r>
        <w:rPr>
          <w:sz w:val="21"/>
        </w:rPr>
        <w:t xml:space="preserve">的最小值及点 </w:t>
      </w:r>
      <w:r>
        <w:rPr>
          <w:rFonts w:ascii="Times New Roman" w:eastAsia="Times New Roman" w:hAnsi="Times New Roman"/>
          <w:i/>
          <w:sz w:val="21"/>
        </w:rPr>
        <w:t xml:space="preserve">H </w:t>
      </w:r>
      <w:r>
        <w:rPr>
          <w:sz w:val="21"/>
        </w:rPr>
        <w:t>的坐标．</w:t>
      </w:r>
    </w:p>
    <w:p>
      <w:pPr>
        <w:pStyle w:val="Heading2"/>
        <w:spacing w:line="207" w:lineRule="exact"/>
        <w:ind w:left="268"/>
      </w:pPr>
      <w:r>
        <w:rPr>
          <w:w w:val="99"/>
        </w:rPr>
        <w:t>2</w:t>
      </w:r>
    </w:p>
    <w:p>
      <w:pPr>
        <w:pStyle w:val="ListParagraph"/>
        <w:numPr>
          <w:ilvl w:val="0"/>
          <w:numId w:val="9"/>
        </w:numPr>
        <w:tabs>
          <w:tab w:val="left" w:pos="643"/>
        </w:tabs>
        <w:spacing w:before="2" w:after="0" w:line="242" w:lineRule="auto"/>
        <w:ind w:left="118" w:right="1227" w:firstLine="0"/>
        <w:jc w:val="both"/>
        <w:rPr>
          <w:sz w:val="21"/>
        </w:rPr>
      </w:pPr>
      <w:r>
        <mc:AlternateContent>
          <mc:Choice Requires="wpg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page">
                  <wp:posOffset>3814445</wp:posOffset>
                </wp:positionH>
                <wp:positionV relativeFrom="paragraph">
                  <wp:posOffset>494665</wp:posOffset>
                </wp:positionV>
                <wp:extent cx="2310765" cy="2679700"/>
                <wp:effectExtent l="0" t="0" r="13335" b="0"/>
                <wp:wrapNone/>
                <wp:docPr id="53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2310765" cy="2679700"/>
                          <a:chOff x="6007" y="780"/>
                          <a:chExt cx="3639" cy="4220"/>
                        </a:xfrm>
                      </wpg:grpSpPr>
                      <pic:pic xmlns:pic="http://schemas.openxmlformats.org/drawingml/2006/picture">
                        <pic:nvPicPr>
                          <pic:cNvPr id="50" name="图片 3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6007" y="779"/>
                            <a:ext cx="3639" cy="41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51" name="文本框 32"/>
                        <wps:cNvSpPr txBox="1"/>
                        <wps:spPr>
                          <a:xfrm>
                            <a:off x="7860" y="2352"/>
                            <a:ext cx="140" cy="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180" w:lineRule="exact"/>
                                <w:ind w:left="0" w:right="0" w:firstLine="0"/>
                                <w:jc w:val="left"/>
                                <w:rPr>
                                  <w:rFonts w:ascii="Calibri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z w:val="18"/>
                                </w:rPr>
                                <w:t>Q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52" name="文本框 33"/>
                        <wps:cNvSpPr txBox="1"/>
                        <wps:spPr>
                          <a:xfrm>
                            <a:off x="7202" y="4767"/>
                            <a:ext cx="863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32" w:lineRule="exact"/>
                                <w:ind w:left="0" w:right="0" w:firstLine="0"/>
                                <w:jc w:val="left"/>
                                <w:rPr>
                                  <w:rFonts w:ascii="Calibri" w:eastAsia="Calibri"/>
                                  <w:sz w:val="21"/>
                                </w:rPr>
                              </w:pPr>
                              <w:r>
                                <w:rPr>
                                  <w:rFonts w:ascii="Calibri" w:eastAsia="Calibri"/>
                                  <w:sz w:val="21"/>
                                </w:rPr>
                                <w:t xml:space="preserve">26 </w:t>
                              </w:r>
                              <w:r>
                                <w:rPr>
                                  <w:spacing w:val="-18"/>
                                  <w:sz w:val="21"/>
                                </w:rPr>
                                <w:t xml:space="preserve">题图 </w:t>
                              </w:r>
                              <w:r>
                                <w:rPr>
                                  <w:rFonts w:ascii="Calibri" w:eastAsia="Calibri"/>
                                  <w:sz w:val="21"/>
                                </w:rPr>
                                <w:t>1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0" o:spid="_x0000_s1053" style="width:181.95pt;height:211pt;margin-top:38.95pt;margin-left:300.35pt;mso-height-relative:page;mso-position-horizontal-relative:page;mso-width-relative:page;position:absolute;z-index:251702272" coordorigin="6007,780" coordsize="3639,4220">
                <o:lock v:ext="edit" aspectratio="f"/>
                <v:shape id="图片 31" o:spid="_x0000_s1054" type="#_x0000_t75" style="width:3639;height:4107;left:6007;position:absolute;top:779" coordsize="21600,21600" o:preferrelative="t" filled="f" stroked="f">
                  <v:imagedata r:id="rId28" o:title=""/>
                  <o:lock v:ext="edit" aspectratio="t"/>
                </v:shape>
                <v:shape id="文本框 32" o:spid="_x0000_s1055" type="#_x0000_t202" style="width:140;height:180;left:7860;position:absolute;top:2352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180" w:lineRule="exact"/>
                          <w:ind w:left="0" w:right="0" w:firstLine="0"/>
                          <w:jc w:val="left"/>
                          <w:rPr>
                            <w:rFonts w:ascii="Calibri"/>
                            <w:i/>
                            <w:sz w:val="18"/>
                          </w:rPr>
                        </w:pPr>
                        <w:r>
                          <w:rPr>
                            <w:rFonts w:ascii="Calibri"/>
                            <w:i/>
                            <w:sz w:val="18"/>
                          </w:rPr>
                          <w:t>Q</w:t>
                        </w:r>
                      </w:p>
                    </w:txbxContent>
                  </v:textbox>
                </v:shape>
                <v:shape id="文本框 33" o:spid="_x0000_s1056" type="#_x0000_t202" style="width:863;height:232;left:7202;position:absolute;top:4767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232" w:lineRule="exact"/>
                          <w:ind w:left="0" w:right="0" w:firstLine="0"/>
                          <w:jc w:val="left"/>
                          <w:rPr>
                            <w:rFonts w:ascii="Calibri" w:eastAsia="Calibri"/>
                            <w:sz w:val="21"/>
                          </w:rPr>
                        </w:pPr>
                        <w:r>
                          <w:rPr>
                            <w:rFonts w:ascii="Calibri" w:eastAsia="Calibri"/>
                            <w:sz w:val="21"/>
                          </w:rPr>
                          <w:t xml:space="preserve">26 </w:t>
                        </w:r>
                        <w:r>
                          <w:rPr>
                            <w:spacing w:val="-18"/>
                            <w:sz w:val="21"/>
                          </w:rPr>
                          <w:t xml:space="preserve">题图 </w:t>
                        </w:r>
                        <w:r>
                          <w:rPr>
                            <w:rFonts w:ascii="Calibri" w:eastAsia="Calibri"/>
                            <w:sz w:val="21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pacing w:val="-20"/>
          <w:sz w:val="21"/>
        </w:rPr>
        <w:t xml:space="preserve">如图 </w:t>
      </w:r>
      <w:r>
        <w:rPr>
          <w:rFonts w:ascii="Times New Roman" w:eastAsia="Times New Roman" w:hAnsi="Times New Roman"/>
          <w:sz w:val="21"/>
        </w:rPr>
        <w:t>2</w:t>
      </w:r>
      <w:r>
        <w:rPr>
          <w:spacing w:val="-6"/>
          <w:sz w:val="21"/>
        </w:rPr>
        <w:t xml:space="preserve">，将抛物线沿射线 </w:t>
      </w:r>
      <w:r>
        <w:rPr>
          <w:rFonts w:ascii="Times New Roman" w:eastAsia="Times New Roman" w:hAnsi="Times New Roman"/>
          <w:i/>
          <w:sz w:val="21"/>
        </w:rPr>
        <w:t>AC</w:t>
      </w:r>
      <w:r>
        <w:rPr>
          <w:rFonts w:ascii="Times New Roman" w:eastAsia="Times New Roman" w:hAnsi="Times New Roman"/>
          <w:i/>
          <w:spacing w:val="-2"/>
          <w:sz w:val="21"/>
        </w:rPr>
        <w:t xml:space="preserve"> </w:t>
      </w:r>
      <w:r>
        <w:rPr>
          <w:spacing w:val="-5"/>
          <w:sz w:val="21"/>
        </w:rPr>
        <w:t xml:space="preserve">方向平移，当抛物线经过原点 </w:t>
      </w:r>
      <w:r>
        <w:rPr>
          <w:rFonts w:ascii="Times New Roman" w:eastAsia="Times New Roman" w:hAnsi="Times New Roman"/>
          <w:i/>
          <w:sz w:val="21"/>
        </w:rPr>
        <w:t>O</w:t>
      </w:r>
      <w:r>
        <w:rPr>
          <w:rFonts w:ascii="Times New Roman" w:eastAsia="Times New Roman" w:hAnsi="Times New Roman"/>
          <w:i/>
          <w:spacing w:val="-4"/>
          <w:sz w:val="21"/>
        </w:rPr>
        <w:t xml:space="preserve"> </w:t>
      </w:r>
      <w:r>
        <w:rPr>
          <w:spacing w:val="-1"/>
          <w:sz w:val="21"/>
        </w:rPr>
        <w:t>时停止平移，此时抛物线的顶点</w:t>
      </w:r>
      <w:r>
        <w:rPr>
          <w:spacing w:val="-19"/>
          <w:sz w:val="21"/>
        </w:rPr>
        <w:t xml:space="preserve">记为 </w:t>
      </w:r>
      <w:r>
        <w:rPr>
          <w:rFonts w:ascii="Times New Roman" w:eastAsia="Times New Roman" w:hAnsi="Times New Roman"/>
          <w:i/>
          <w:sz w:val="21"/>
        </w:rPr>
        <w:t>D</w:t>
      </w:r>
      <w:r>
        <w:rPr>
          <w:rFonts w:ascii="Times New Roman" w:eastAsia="Times New Roman" w:hAnsi="Times New Roman"/>
          <w:sz w:val="21"/>
        </w:rPr>
        <w:t>′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sz w:val="21"/>
        </w:rPr>
        <w:t>N</w:t>
      </w:r>
      <w:r>
        <w:rPr>
          <w:rFonts w:ascii="Times New Roman" w:eastAsia="Times New Roman" w:hAnsi="Times New Roman"/>
          <w:i/>
          <w:spacing w:val="3"/>
          <w:sz w:val="21"/>
        </w:rPr>
        <w:t xml:space="preserve"> </w:t>
      </w:r>
      <w:r>
        <w:rPr>
          <w:spacing w:val="-14"/>
          <w:sz w:val="21"/>
        </w:rPr>
        <w:t xml:space="preserve">为直线 </w:t>
      </w:r>
      <w:r>
        <w:rPr>
          <w:rFonts w:ascii="Times New Roman" w:eastAsia="Times New Roman" w:hAnsi="Times New Roman"/>
          <w:i/>
          <w:sz w:val="21"/>
        </w:rPr>
        <w:t>DQ</w:t>
      </w:r>
      <w:r>
        <w:rPr>
          <w:rFonts w:ascii="Times New Roman" w:eastAsia="Times New Roman" w:hAnsi="Times New Roman"/>
          <w:i/>
          <w:spacing w:val="3"/>
          <w:sz w:val="21"/>
        </w:rPr>
        <w:t xml:space="preserve"> </w:t>
      </w:r>
      <w:r>
        <w:rPr>
          <w:spacing w:val="-8"/>
          <w:sz w:val="21"/>
        </w:rPr>
        <w:t xml:space="preserve">上一点，连接 </w:t>
      </w:r>
      <w:r>
        <w:rPr>
          <w:rFonts w:ascii="Times New Roman" w:eastAsia="Times New Roman" w:hAnsi="Times New Roman"/>
          <w:i/>
          <w:sz w:val="21"/>
        </w:rPr>
        <w:t>D</w:t>
      </w:r>
      <w:r>
        <w:rPr>
          <w:rFonts w:ascii="Times New Roman" w:eastAsia="Times New Roman" w:hAnsi="Times New Roman"/>
          <w:sz w:val="21"/>
        </w:rPr>
        <w:t>′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sz w:val="21"/>
        </w:rPr>
        <w:t>C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sz w:val="21"/>
        </w:rPr>
        <w:t>N</w:t>
      </w:r>
      <w:r>
        <w:rPr>
          <w:sz w:val="21"/>
        </w:rPr>
        <w:t>，△</w:t>
      </w:r>
      <w:r>
        <w:rPr>
          <w:rFonts w:ascii="Times New Roman" w:eastAsia="Times New Roman" w:hAnsi="Times New Roman"/>
          <w:i/>
          <w:sz w:val="21"/>
        </w:rPr>
        <w:t>D</w:t>
      </w:r>
      <w:r>
        <w:rPr>
          <w:rFonts w:ascii="Times New Roman" w:eastAsia="Times New Roman" w:hAnsi="Times New Roman"/>
          <w:sz w:val="21"/>
        </w:rPr>
        <w:t>′</w:t>
      </w:r>
      <w:r>
        <w:rPr>
          <w:rFonts w:ascii="Times New Roman" w:eastAsia="Times New Roman" w:hAnsi="Times New Roman"/>
          <w:i/>
          <w:sz w:val="21"/>
        </w:rPr>
        <w:t>CN</w:t>
      </w:r>
      <w:r>
        <w:rPr>
          <w:rFonts w:ascii="Times New Roman" w:eastAsia="Times New Roman" w:hAnsi="Times New Roman"/>
          <w:i/>
          <w:spacing w:val="3"/>
          <w:sz w:val="21"/>
        </w:rPr>
        <w:t xml:space="preserve"> </w:t>
      </w:r>
      <w:r>
        <w:rPr>
          <w:sz w:val="21"/>
        </w:rPr>
        <w:t>能否构成等腰三角形？若能，直接写出满</w:t>
      </w:r>
      <w:r>
        <w:rPr>
          <w:spacing w:val="-9"/>
          <w:sz w:val="21"/>
        </w:rPr>
        <w:t xml:space="preserve">足条件的点 </w:t>
      </w:r>
      <w:r>
        <w:rPr>
          <w:rFonts w:ascii="Times New Roman" w:eastAsia="Times New Roman" w:hAnsi="Times New Roman"/>
          <w:i/>
          <w:sz w:val="21"/>
        </w:rPr>
        <w:t xml:space="preserve">N </w:t>
      </w:r>
      <w:r>
        <w:rPr>
          <w:sz w:val="21"/>
        </w:rPr>
        <w:t>的坐标；若不能，请说明理由．</w:t>
      </w:r>
    </w:p>
    <w:p>
      <w:pPr>
        <w:pStyle w:val="BodyText"/>
        <w:spacing w:before="2"/>
        <w:rPr>
          <w:sz w:val="13"/>
        </w:rPr>
      </w:pPr>
      <w:r>
        <mc:AlternateContent>
          <mc:Choice Requires="wpg">
            <w:drawing>
              <wp:anchor distT="0" distB="0" distL="0" distR="0" simplePos="0" relativeHeight="251697152" behindDoc="1" locked="0" layoutInCell="1" allowOverlap="1">
                <wp:simplePos x="0" y="0"/>
                <wp:positionH relativeFrom="page">
                  <wp:posOffset>1135380</wp:posOffset>
                </wp:positionH>
                <wp:positionV relativeFrom="paragraph">
                  <wp:posOffset>131445</wp:posOffset>
                </wp:positionV>
                <wp:extent cx="2391410" cy="2343150"/>
                <wp:effectExtent l="0" t="0" r="8890" b="0"/>
                <wp:wrapTopAndBottom/>
                <wp:docPr id="46" name="组合 34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2391410" cy="2343150"/>
                          <a:chOff x="1788" y="208"/>
                          <a:chExt cx="3766" cy="3690"/>
                        </a:xfrm>
                      </wpg:grpSpPr>
                      <pic:pic xmlns:pic="http://schemas.openxmlformats.org/drawingml/2006/picture">
                        <pic:nvPicPr>
                          <pic:cNvPr id="44" name="图片 35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1788" y="207"/>
                            <a:ext cx="3766" cy="3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45" name="文本框 36"/>
                        <wps:cNvSpPr txBox="1"/>
                        <wps:spPr>
                          <a:xfrm>
                            <a:off x="3122" y="3665"/>
                            <a:ext cx="693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32" w:lineRule="exact"/>
                                <w:ind w:left="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rFonts w:ascii="Calibri" w:eastAsia="Calibri"/>
                                  <w:sz w:val="21"/>
                                </w:rPr>
                                <w:t xml:space="preserve">26 </w:t>
                              </w:r>
                              <w:r>
                                <w:rPr>
                                  <w:sz w:val="21"/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4" o:spid="_x0000_s1057" style="width:188.3pt;height:184.5pt;margin-top:10.35pt;margin-left:89.4pt;mso-height-relative:page;mso-position-horizontal-relative:page;mso-width-relative:page;mso-wrap-distance-bottom:0;mso-wrap-distance-top:0;position:absolute;z-index:-251618304" coordorigin="1788,208" coordsize="3766,3690">
                <o:lock v:ext="edit" aspectratio="f"/>
                <v:shape id="图片 35" o:spid="_x0000_s1058" type="#_x0000_t75" style="width:3766;height:3538;left:1788;position:absolute;top:207" coordsize="21600,21600" o:preferrelative="t" filled="f" stroked="f">
                  <v:imagedata r:id="rId29" o:title=""/>
                  <o:lock v:ext="edit" aspectratio="t"/>
                </v:shape>
                <v:shape id="文本框 36" o:spid="_x0000_s1059" type="#_x0000_t202" style="width:693;height:232;left:3122;position:absolute;top:3665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232" w:lineRule="exact"/>
                          <w:ind w:left="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rFonts w:ascii="Calibri" w:eastAsia="Calibri"/>
                            <w:sz w:val="21"/>
                          </w:rPr>
                          <w:t xml:space="preserve">26 </w:t>
                        </w:r>
                        <w:r>
                          <w:rPr>
                            <w:sz w:val="21"/>
                          </w:rPr>
                          <w:t>题图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sectPr>
      <w:type w:val="continuous"/>
      <w:pgSz w:w="11910" w:h="16840"/>
      <w:pgMar w:top="1380" w:right="180" w:bottom="280" w:left="130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4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B5E306ED"/>
    <w:multiLevelType w:val="multilevel"/>
    <w:tmpl w:val="B5E306ED"/>
    <w:lvl w:ilvl="0">
      <w:start w:val="1"/>
      <w:numFmt w:val="decimal"/>
      <w:lvlText w:val="（%1）"/>
      <w:lvlJc w:val="left"/>
      <w:pPr>
        <w:ind w:left="747" w:hanging="629"/>
        <w:jc w:val="left"/>
      </w:pPr>
      <w:rPr>
        <w:rFonts w:ascii="宋体" w:eastAsia="宋体" w:hAnsi="宋体" w:cs="宋体" w:hint="default"/>
        <w:spacing w:val="-1"/>
        <w:w w:val="99"/>
        <w:sz w:val="21"/>
        <w:szCs w:val="21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708" w:hanging="629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677" w:hanging="62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646" w:hanging="62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614" w:hanging="62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583" w:hanging="62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552" w:hanging="62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520" w:hanging="62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489" w:hanging="629"/>
      </w:pPr>
      <w:rPr>
        <w:rFonts w:hint="default"/>
        <w:lang w:val="zh-CN" w:eastAsia="zh-CN" w:bidi="zh-CN"/>
      </w:rPr>
    </w:lvl>
  </w:abstractNum>
  <w:abstractNum w:abstractNumId="1">
    <w:nsid w:val="BF205925"/>
    <w:multiLevelType w:val="multilevel"/>
    <w:tmpl w:val="BF205925"/>
    <w:lvl w:ilvl="0">
      <w:start w:val="2"/>
      <w:numFmt w:val="decimal"/>
      <w:lvlText w:val="（%1）"/>
      <w:lvlJc w:val="left"/>
      <w:pPr>
        <w:ind w:left="644" w:hanging="526"/>
        <w:jc w:val="left"/>
      </w:pPr>
      <w:rPr>
        <w:rFonts w:ascii="宋体" w:eastAsia="宋体" w:hAnsi="宋体" w:cs="宋体" w:hint="default"/>
        <w:spacing w:val="-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18" w:hanging="52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597" w:hanging="52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576" w:hanging="52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554" w:hanging="52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533" w:hanging="52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512" w:hanging="52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490" w:hanging="52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469" w:hanging="526"/>
      </w:pPr>
      <w:rPr>
        <w:rFonts w:hint="default"/>
        <w:lang w:val="zh-CN" w:eastAsia="zh-CN" w:bidi="zh-CN"/>
      </w:rPr>
    </w:lvl>
  </w:abstractNum>
  <w:abstractNum w:abstractNumId="2">
    <w:nsid w:val="CF092B84"/>
    <w:multiLevelType w:val="multilevel"/>
    <w:tmpl w:val="CF092B84"/>
    <w:lvl w:ilvl="0">
      <w:start w:val="10"/>
      <w:numFmt w:val="decimal"/>
      <w:lvlText w:val="%1."/>
      <w:lvlJc w:val="left"/>
      <w:pPr>
        <w:ind w:left="419" w:hanging="301"/>
        <w:jc w:val="left"/>
      </w:pPr>
      <w:rPr>
        <w:rFonts w:hint="default"/>
        <w:w w:val="100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420" w:hanging="3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21" w:hanging="3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22" w:hanging="3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422" w:hanging="3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423" w:hanging="3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424" w:hanging="3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424" w:hanging="3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425" w:hanging="301"/>
      </w:pPr>
      <w:rPr>
        <w:rFonts w:hint="default"/>
        <w:lang w:val="zh-CN" w:eastAsia="zh-CN" w:bidi="zh-CN"/>
      </w:rPr>
    </w:lvl>
  </w:abstractNum>
  <w:abstractNum w:abstractNumId="3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118" w:hanging="26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1"/>
        <w:szCs w:val="21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790" w:hanging="389"/>
        <w:jc w:val="left"/>
      </w:pPr>
      <w:rPr>
        <w:rFonts w:ascii="Times New Roman" w:eastAsia="Times New Roman" w:hAnsi="Times New Roman" w:cs="Times New Roman" w:hint="default"/>
        <w:w w:val="99"/>
        <w:sz w:val="21"/>
        <w:szCs w:val="21"/>
        <w:lang w:val="zh-CN" w:eastAsia="zh-CN" w:bidi="zh-CN"/>
      </w:rPr>
    </w:lvl>
    <w:lvl w:ilvl="2">
      <w:start w:val="0"/>
      <w:numFmt w:val="bullet"/>
      <w:lvlText w:val="•"/>
      <w:lvlJc w:val="left"/>
      <w:pPr>
        <w:ind w:left="4020" w:hanging="38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636" w:hanging="38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253" w:hanging="38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869" w:hanging="38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486" w:hanging="38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2103" w:hanging="38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1719" w:hanging="389"/>
      </w:pPr>
      <w:rPr>
        <w:rFonts w:hint="default"/>
        <w:lang w:val="zh-CN" w:eastAsia="zh-CN" w:bidi="zh-CN"/>
      </w:rPr>
    </w:lvl>
  </w:abstractNum>
  <w:abstractNum w:abstractNumId="4">
    <w:nsid w:val="0248C179"/>
    <w:multiLevelType w:val="multilevel"/>
    <w:tmpl w:val="0248C179"/>
    <w:lvl w:ilvl="0">
      <w:start w:val="1"/>
      <w:numFmt w:val="decimal"/>
      <w:lvlText w:val="（%1）"/>
      <w:lvlJc w:val="left"/>
      <w:pPr>
        <w:ind w:left="642" w:hanging="525"/>
        <w:jc w:val="left"/>
      </w:pPr>
      <w:rPr>
        <w:rFonts w:ascii="宋体" w:eastAsia="宋体" w:hAnsi="宋体" w:cs="宋体" w:hint="default"/>
        <w:spacing w:val="-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18" w:hanging="525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597" w:hanging="52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576" w:hanging="52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554" w:hanging="52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533" w:hanging="52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512" w:hanging="52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490" w:hanging="52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469" w:hanging="525"/>
      </w:pPr>
      <w:rPr>
        <w:rFonts w:hint="default"/>
        <w:lang w:val="zh-CN" w:eastAsia="zh-CN" w:bidi="zh-CN"/>
      </w:rPr>
    </w:lvl>
  </w:abstractNum>
  <w:abstractNum w:abstractNumId="5">
    <w:nsid w:val="03D62ECE"/>
    <w:multiLevelType w:val="multilevel"/>
    <w:tmpl w:val="03D62ECE"/>
    <w:lvl w:ilvl="0">
      <w:start w:val="1"/>
      <w:numFmt w:val="decimal"/>
      <w:lvlText w:val="(%1)"/>
      <w:lvlJc w:val="left"/>
      <w:pPr>
        <w:ind w:left="466" w:hanging="348"/>
        <w:jc w:val="left"/>
      </w:pPr>
      <w:rPr>
        <w:rFonts w:ascii="Times New Roman" w:eastAsia="Times New Roman" w:hAnsi="Times New Roman" w:cs="Times New Roman" w:hint="default"/>
        <w:w w:val="99"/>
        <w:sz w:val="21"/>
        <w:szCs w:val="21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456" w:hanging="348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53" w:hanging="348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50" w:hanging="348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446" w:hanging="348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443" w:hanging="348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440" w:hanging="348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436" w:hanging="348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433" w:hanging="348"/>
      </w:pPr>
      <w:rPr>
        <w:rFonts w:hint="default"/>
        <w:lang w:val="zh-CN" w:eastAsia="zh-CN" w:bidi="zh-CN"/>
      </w:rPr>
    </w:lvl>
  </w:abstractNum>
  <w:abstractNum w:abstractNumId="6">
    <w:nsid w:val="25B654F3"/>
    <w:multiLevelType w:val="multilevel"/>
    <w:tmpl w:val="25B654F3"/>
    <w:lvl w:ilvl="0">
      <w:start w:val="1"/>
      <w:numFmt w:val="decimal"/>
      <w:lvlText w:val="（%1）"/>
      <w:lvlJc w:val="left"/>
      <w:pPr>
        <w:ind w:left="642" w:hanging="525"/>
        <w:jc w:val="left"/>
      </w:pPr>
      <w:rPr>
        <w:rFonts w:ascii="宋体" w:eastAsia="宋体" w:hAnsi="宋体" w:cs="宋体" w:hint="default"/>
        <w:spacing w:val="-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18" w:hanging="525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597" w:hanging="52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576" w:hanging="52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554" w:hanging="52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533" w:hanging="52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512" w:hanging="52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490" w:hanging="52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469" w:hanging="525"/>
      </w:pPr>
      <w:rPr>
        <w:rFonts w:hint="default"/>
        <w:lang w:val="zh-CN" w:eastAsia="zh-CN" w:bidi="zh-CN"/>
      </w:rPr>
    </w:lvl>
  </w:abstractNum>
  <w:abstractNum w:abstractNumId="7">
    <w:nsid w:val="59ADCABA"/>
    <w:multiLevelType w:val="multilevel"/>
    <w:tmpl w:val="59ADCABA"/>
    <w:lvl w:ilvl="0">
      <w:start w:val="18"/>
      <w:numFmt w:val="decimal"/>
      <w:lvlText w:val="%1."/>
      <w:lvlJc w:val="left"/>
      <w:pPr>
        <w:ind w:left="382" w:hanging="265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84" w:hanging="265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89" w:hanging="26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94" w:hanging="26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98" w:hanging="26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403" w:hanging="26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408" w:hanging="26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412" w:hanging="26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417" w:hanging="265"/>
      </w:pPr>
      <w:rPr>
        <w:rFonts w:hint="default"/>
        <w:lang w:val="zh-CN" w:eastAsia="zh-CN" w:bidi="zh-CN"/>
      </w:rPr>
    </w:lvl>
  </w:abstractNum>
  <w:abstractNum w:abstractNumId="8">
    <w:nsid w:val="72183CF9"/>
    <w:multiLevelType w:val="multilevel"/>
    <w:tmpl w:val="72183CF9"/>
    <w:lvl w:ilvl="0">
      <w:start w:val="1"/>
      <w:numFmt w:val="decimal"/>
      <w:lvlText w:val="(%1)"/>
      <w:lvlJc w:val="left"/>
      <w:pPr>
        <w:ind w:left="364" w:hanging="246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447" w:hanging="24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534" w:hanging="24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622" w:hanging="24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709" w:hanging="24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797" w:hanging="24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884" w:hanging="24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972" w:hanging="24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1059" w:hanging="246"/>
      </w:pPr>
      <w:rPr>
        <w:rFonts w:hint="default"/>
        <w:lang w:val="zh-CN" w:eastAsia="zh-CN" w:bidi="zh-CN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F7C32B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1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eastAsia="宋体" w:hAnsi="宋体" w:cs="宋体"/>
      <w:sz w:val="22"/>
      <w:szCs w:val="22"/>
      <w:lang w:val="zh-CN" w:eastAsia="zh-CN" w:bidi="zh-CN"/>
    </w:rPr>
  </w:style>
  <w:style w:type="paragraph" w:styleId="Heading1">
    <w:name w:val="heading 1"/>
    <w:basedOn w:val="Normal"/>
    <w:next w:val="Normal"/>
    <w:uiPriority w:val="1"/>
    <w:qFormat/>
    <w:pPr>
      <w:spacing w:line="229" w:lineRule="exact"/>
      <w:outlineLvl w:val="1"/>
    </w:pPr>
    <w:rPr>
      <w:rFonts w:ascii="Times New Roman" w:eastAsia="Times New Roman" w:hAnsi="Times New Roman" w:cs="Times New Roman"/>
      <w:sz w:val="24"/>
      <w:szCs w:val="24"/>
      <w:lang w:val="zh-CN" w:eastAsia="zh-CN" w:bidi="zh-CN"/>
    </w:rPr>
  </w:style>
  <w:style w:type="paragraph" w:styleId="Heading2">
    <w:name w:val="heading 2"/>
    <w:basedOn w:val="Normal"/>
    <w:next w:val="Normal"/>
    <w:uiPriority w:val="1"/>
    <w:qFormat/>
    <w:pPr>
      <w:spacing w:line="208" w:lineRule="exact"/>
      <w:jc w:val="center"/>
      <w:outlineLvl w:val="2"/>
    </w:pPr>
    <w:rPr>
      <w:rFonts w:ascii="Times New Roman" w:eastAsia="Times New Roman" w:hAnsi="Times New Roman" w:cs="Times New Roman"/>
      <w:sz w:val="22"/>
      <w:szCs w:val="22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1"/>
    <w:qFormat/>
    <w:rPr>
      <w:rFonts w:ascii="宋体" w:eastAsia="宋体" w:hAnsi="宋体" w:cs="宋体"/>
      <w:sz w:val="21"/>
      <w:szCs w:val="21"/>
      <w:lang w:val="zh-CN" w:eastAsia="zh-CN" w:bidi="zh-CN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TableNormal0">
    <w:name w:val="Table Normal_0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ind w:left="118"/>
    </w:pPr>
    <w:rPr>
      <w:rFonts w:ascii="宋体" w:eastAsia="宋体" w:hAnsi="宋体" w:cs="宋体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pPr>
      <w:ind w:left="8"/>
      <w:jc w:val="center"/>
    </w:pPr>
    <w:rPr>
      <w:rFonts w:ascii="宋体" w:eastAsia="宋体" w:hAnsi="宋体" w:cs="宋体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pn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jpe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theme" Target="theme/theme1.xml" /><Relationship Id="rId31" Type="http://schemas.openxmlformats.org/officeDocument/2006/relationships/numbering" Target="numbering.xml" /><Relationship Id="rId32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八的五次方</dc:creator>
  <cp:lastModifiedBy>八的五次方</cp:lastModifiedBy>
  <cp:revision>0</cp:revision>
  <dcterms:created xsi:type="dcterms:W3CDTF">2020-04-04T10:17:00Z</dcterms:created>
  <dcterms:modified xsi:type="dcterms:W3CDTF">2020-04-04T10:20:50Z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2020-04-04T00:00:00Z</vt:filetime>
  </property>
  <property fmtid="{D5CDD505-2E9C-101B-9397-08002B2CF9AE}" pid="3" name="Creator">
    <vt:lpwstr>WPS 文字</vt:lpwstr>
  </property>
  <property fmtid="{D5CDD505-2E9C-101B-9397-08002B2CF9AE}" pid="4" name="KSOProductBuildVer">
    <vt:lpwstr>2052-11.1.0.9584</vt:lpwstr>
  </property>
  <property fmtid="{D5CDD505-2E9C-101B-9397-08002B2CF9AE}" pid="5" name="LastSaved">
    <vt:filetime>2020-04-04T00:00:00Z</vt:filetime>
  </property>
</Properties>
</file>